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blau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blaue Fliesen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Gelbe Küchenfliese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Sockelplatte mit Kleber und 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Trennwand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N.Wasescha</w:t>
          </w:r>
        </w:p>
        <w:p>
          <w:pPr>
            <w:spacing w:before="0" w:after="0"/>
          </w:pPr>
          <w:r>
            <w:t>223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