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N.Wasescha</w:t>
          </w:r>
        </w:p>
        <w:p>
          <w:pPr>
            <w:spacing w:before="0" w:after="0"/>
          </w:pPr>
          <w:r>
            <w:t>223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