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Hanfländerweg 15, 8880 Walenstadt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73778652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1983171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Michael Holzer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