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Dach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74218203" name="8c8c4c70-bd21-11ef-9e88-3d479038f4f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0631814" name="8c8c4c70-bd21-11ef-9e88-3d479038f4f1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35194977" name="93af14b0-bd21-11ef-8717-779a822c5f5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4790161" name="93af14b0-bd21-11ef-8717-779a822c5f5d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28225021" name="b16ec140-bd25-11ef-bf95-7f6aca31482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0018163" name="b16ec140-bd25-11ef-bf95-7f6aca31482d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46511757" name="b8ce1d50-bd25-11ef-98d0-0971a757719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4962659" name="b8ce1d50-bd25-11ef-98d0-0971a7577191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52770681" name="c90fcbf0-bd25-11ef-af84-01d399187c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4322355" name="c90fcbf0-bd25-11ef-af84-01d399187cb3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15293599" name="d2c15560-bd25-11ef-aae7-bd33f61c6a3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8667934" name="d2c15560-bd25-11ef-aae7-bd33f61c6a35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47613112" name="eb1b76e0-bd25-11ef-814c-117dc7df36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8699846" name="eb1b76e0-bd25-11ef-814c-117dc7df36c2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93326713" name="fa49b9b0-bd25-11ef-95c4-7551a4d97e6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7085327" name="fa49b9b0-bd25-11ef-95c4-7551a4d97e6e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Wohnzimner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46118074" name="1283f720-bd26-11ef-b8fb-3fc46e1873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9428253" name="1283f720-bd26-11ef-b8fb-3fc46e187360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28090641" name="1af51150-bd26-11ef-9f2f-bd86ce121cd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0253257" name="1af51150-bd26-11ef-9f2f-bd86ce121cd6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Wohnzimner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44237709" name="38d2ca00-bd26-11ef-a614-1d21a8b1c49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5705256" name="38d2ca00-bd26-11ef-a614-1d21a8b1c49c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2617129" name="7308d3e0-bd26-11ef-9a45-43ec9b73521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9818425" name="7308d3e0-bd26-11ef-9a45-43ec9b735219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 WC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54964188" name="c4ccae90-bd26-11ef-8072-cb4cbad2161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7380477" name="c4ccae90-bd26-11ef-8072-cb4cbad21618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49965622" name="c99c5f10-bd26-11ef-9a1c-47651bcab2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6231655" name="c99c5f10-bd26-11ef-9a1c-47651bcab20e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 WC / Lavabo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18906271" name="de7919a0-bd26-11ef-8c5f-eda65dd1221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7810722" name="de7919a0-bd26-11ef-8c5f-eda65dd12211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23412578" name="e6116000-bd26-11ef-887e-f10de9ded6e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0111691" name="e6116000-bd26-11ef-887e-f10de9ded6e1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 WC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14044144" name="02e21580-bd27-11ef-bafd-81de9e7d682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0026103" name="02e21580-bd27-11ef-bafd-81de9e7d6829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74362285" name="0a93fe60-bd27-11ef-9676-35c7e70dca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6293322" name="0a93fe60-bd27-11ef-9676-35c7e70dcaec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 WC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97500158" name="170c48f0-bd27-11ef-bb56-e3026674496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0499267" name="170c48f0-bd27-11ef-bb56-e3026674496a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71745326" name="46d122e0-bd27-11ef-9ef6-e5a091f05f0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4634700" name="46d122e0-bd27-11ef-9ef6-e5a091f05f0a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50729242" name="5a60eb10-bd27-11ef-9836-b35bd184cc5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0562649" name="5a60eb10-bd27-11ef-9836-b35bd184cc54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30033784" name="6194a340-bd27-11ef-a9be-2b2522fd81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8361466" name="6194a340-bd27-11ef-a9be-2b2522fd81c2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48133871" name="6fa40890-bd27-11ef-a96c-2b7633a98d3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5301862" name="6fa40890-bd27-11ef-a96c-2b7633a98d34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39048472" name="750fd200-bd27-11ef-85be-97df6cb61f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9993497" name="750fd200-bd27-11ef-85be-97df6cb61f92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96885710" name="e4851de0-bd2a-11ef-b923-d994c735623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0878298" name="e4851de0-bd2a-11ef-b923-d994c735623d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6250810" name="e9cf0770-bd2a-11ef-a1b7-3d346fbd5ec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3440254" name="e9cf0770-bd2a-11ef-a1b7-3d346fbd5ecf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69789479" name="fbb0aa70-bd2a-11ef-a0e3-6db5218323d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0154225" name="fbb0aa70-bd2a-11ef-a0e3-6db5218323dc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0000747" name="09196f80-bd2b-11ef-acb9-1109c7352b3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4974381" name="09196f80-bd2b-11ef-acb9-1109c7352b36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10912277" name="1d2ff3e0-bd2b-11ef-ac42-59a698acc2e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106077" name="1d2ff3e0-bd2b-11ef-ac42-59a698acc2e3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26849145" name="27c0b9c0-bd2b-11ef-a66d-dfb9257bd7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0904210" name="27c0b9c0-bd2b-11ef-a66d-dfb9257bd78c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10988816" name="48618a10-bd2b-11ef-a423-dd4ffc5d007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452498" name="48618a10-bd2b-11ef-a423-dd4ffc5d007e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23478646" name="4f084480-bd2b-11ef-a593-d7c7cfd8649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813211" name="4f084480-bd2b-11ef-a593-d7c7cfd86496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Wohnzimner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44756678" name="62ad4260-bd2b-11ef-8fdb-d95fc39275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5231661" name="62ad4260-bd2b-11ef-8fdb-d95fc392757b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1293148" name="66d89c90-bd2b-11ef-8bb8-2d00d8d9b1b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6808176" name="66d89c90-bd2b-11ef-8bb8-2d00d8d9b1b9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58132483" name="8e132f00-bd2b-11ef-bca3-977cf01865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1960962" name="8e132f00-bd2b-11ef-bca3-977cf01865a5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49494218" name="91cc6670-bd2b-11ef-bb1f-9b466e0f668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2740880" name="91cc6670-bd2b-11ef-bb1f-9b466e0f6685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42036172" name="b8de6240-bd2b-11ef-ae01-99eebc6f51f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0700480" name="b8de6240-bd2b-11ef-ae01-99eebc6f51fa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05851756" name="c8d488f0-bd2b-11ef-aadb-cde6e1962e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8447753" name="c8d488f0-bd2b-11ef-aadb-cde6e1962e42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EG/OG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7699084" name="326bf000-bd2c-11ef-ab17-335db3bab1f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5005891" name="326bf000-bd2c-11ef-ab17-335db3bab1fd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38373242" name="377f3930-bd2c-11ef-bb71-ff0cca049da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2270356" name="377f3930-bd2c-11ef-bb71-ff0cca049daf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Hanfländerweg 15, 8880 Walenstadt</w:t>
          </w:r>
        </w:p>
        <w:p>
          <w:pPr>
            <w:spacing w:before="0" w:after="0"/>
          </w:pPr>
          <w:r>
            <w:t>74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footer.xml" Type="http://schemas.openxmlformats.org/officeDocument/2006/relationships/footer" Id="rId4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