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5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Schule Flumserbergstrasse 24, 8896 Flumserberg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222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52650" cy="2880000"/>
            <wp:effectExtent l="0" t="0" r="0" b="0"/>
            <wp:docPr id="1195556771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294359107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