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Flumserbergstrasse 24, 8896 Flumserberg</w:t>
          </w:r>
        </w:p>
        <w:p>
          <w:pPr>
            <w:spacing w:before="0" w:after="0"/>
          </w:pPr>
          <w:r>
            <w:t>222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