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rechts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7487927" name="181447d0-0baf-11f0-a10a-a5ac888109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2196299" name="181447d0-0baf-11f0-a10a-a5ac8881091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3007306" name="204b1820-0baf-11f0-ac91-732605f7e9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7992970" name="204b1820-0baf-11f0-ac91-732605f7e96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rechts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7335796" name="4341e660-0baf-11f0-95d3-9dd9bf9332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862230" name="4341e660-0baf-11f0-95d3-9dd9bf93329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2487978" name="50e08880-0baf-11f0-b436-f5332016f80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6382468" name="50e08880-0baf-11f0-b436-f5332016f80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links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3695666" name="69d3b5b0-0baf-11f0-bbeb-d361d24f16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2525933" name="69d3b5b0-0baf-11f0-bbeb-d361d24f16c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6079385" name="6ef1ad40-0baf-11f0-a9bc-a98974cf6b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710270" name="6ef1ad40-0baf-11f0-a9bc-a98974cf6ba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links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1436465" name="821c7210-0baf-11f0-a9d0-3fc775ac05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1901001" name="821c7210-0baf-11f0-a9d0-3fc775ac055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7370204" name="876941d0-0baf-11f0-8c4c-012b24fea3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8311105" name="876941d0-0baf-11f0-8c4c-012b24fea3a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1925739" name="b6c21e10-0bb0-11f0-8dcd-e374786ec4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0200680" name="b6c21e10-0bb0-11f0-8dcd-e374786ec43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7854475" name="bbda2230-0bb0-11f0-b0cc-570fe5cdbb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9660109" name="bbda2230-0bb0-11f0-b0cc-570fe5cdbb0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8604878" name="d26e29b0-0bb0-11f0-b97c-33b6a4cf56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0593884" name="d26e29b0-0bb0-11f0-b97c-33b6a4cf56f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9442193" name="d9938a00-0bb0-11f0-8df0-07ff15ab1b9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1577397" name="d9938a00-0bb0-11f0-8df0-07ff15ab1b9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Flumserbergstrasse 24, 8896 Flumserberg</w:t>
          </w:r>
        </w:p>
        <w:p>
          <w:pPr>
            <w:spacing w:before="0" w:after="0"/>
          </w:pPr>
          <w:r>
            <w:t>222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