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Marktstrasse 9, 8853 Lachen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78221176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4917496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172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