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Marktstrasse 9, 8853 Lachen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