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551249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642173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368172" name="335b2760-e9e1-11ef-809f-d56d6e10c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786969" name="335b2760-e9e1-11ef-809f-d56d6e10c45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505585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0114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952560" name="5395bbd0-e9e1-11ef-99b2-b958607ab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749959" name="5395bbd0-e9e1-11ef-99b2-b958607abe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814198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044644" name="6010c580-e9e1-11ef-92a4-3323bb8b22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412281" name="67ab2ec0-e9e1-11ef-b4b5-f1a49364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58304" name="67ab2ec0-e9e1-11ef-b4b5-f1a493642a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347939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716270" name="7d00c2d0-e9e1-11ef-a5f4-f7e11e46bc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183687" name="829a04e0-e9e1-11ef-9544-31bc0408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78074" name="829a04e0-e9e1-11ef-9544-31bc0408eb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965628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75554" name="e26c8190-e9e1-11ef-aa40-b56c70f6df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321505" name="eb67da60-e9e1-11ef-a23a-91d70ab846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820322" name="eb67da60-e9e1-11ef-a23a-91d70ab846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558681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908781" name="fe87f0d0-e9e1-11ef-b0b7-8fb39dbe6b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55318" name="05ad2a10-e9e2-11ef-a2a9-1571483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392660" name="05ad2a10-e9e2-11ef-a2a9-1571483f35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8274397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147720" name="69514830-e9e2-11ef-9e3c-5b8a7afd073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411045" name="6fedc970-e9e2-11ef-901d-872d6a927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048662" name="6fedc970-e9e2-11ef-901d-872d6a9278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099904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417054" name="0390e450-e9e3-11ef-9b82-27e8ef9f0b0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8993368" name="0aa13600-e9e3-11ef-a426-f9a19dfeb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466194" name="0aa13600-e9e3-11ef-a426-f9a19dfebd4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074055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354933" name="25c54cf0-e9e3-11ef-a55e-47bc1fe420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552715" name="2ba227b0-e9e3-11ef-8b04-13327a564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448653" name="2ba227b0-e9e3-11ef-8b04-13327a5645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708118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2635" name="7a880fc0-e9e3-11ef-9bc1-652ca2f9c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14763" name="80234da0-e9e3-11ef-a00c-cb5875543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383913" name="80234da0-e9e3-11ef-a00c-cb5875543c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502876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780495" name="99a48a00-e9e3-11ef-a8be-cf6a5f2deb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184281" name="a0b85e20-e9e3-11ef-92f0-77c1eaabd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445235" name="a0b85e20-e9e3-11ef-92f0-77c1eaabd29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110316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08168" name="08af82b0-e9e4-11ef-9612-11669e4262a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841357" name="0dec9b00-e9e4-11ef-8e29-47faad7db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852970" name="0dec9b00-e9e4-11ef-8e29-47faad7dba3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527916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577446" name="1e7fec10-e9e4-11ef-9da3-dba8242998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773271" name="26c95a00-e9e4-11ef-af36-ed9a5b3e49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323597" name="26c95a00-e9e4-11ef-af36-ed9a5b3e49e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3567078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845747" name="6f2a8e90-e9e4-11ef-ab04-e7ef48f69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68289" name="77c74ca0-e9e4-11ef-b7a2-c1eb239170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739167" name="77c74ca0-e9e4-11ef-b7a2-c1eb2391702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964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811286" name="8b35d130-e9e4-11ef-927e-81f1fe41b25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944337" name="932893a0-e9e4-11ef-a8a3-2541f86e67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671995" name="932893a0-e9e4-11ef-a8a3-2541f86e67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912888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349716" name="8e515a50-e9ea-11ef-8716-8749dacf1ad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816363" name="955a5900-e9ea-11ef-9666-8b446a294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377421" name="955a5900-e9ea-11ef-9666-8b446a29403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3857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02915" name="c071b070-e9ea-11ef-80c1-ebdd3feaf4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847443" name="c865d270-e9ea-11ef-b35b-0bd534554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376372" name="c865d270-e9ea-11ef-b35b-0bd5345543b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0095594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809388" name="d7b076e0-e9ea-11ef-bdf2-d58fdb7e45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319567" name="e3988f60-e9ea-11ef-8f80-c333cf0c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546099" name="e3988f60-e9ea-11ef-8f80-c333cf0c13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5780197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370716" name="03438e00-e9eb-11ef-a55c-ed4ef50462b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298090" name="0894ca90-e9eb-11ef-af21-d19d662ce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944462" name="0894ca90-e9eb-11ef-af21-d19d662ced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101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916629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689031" name="09493b90-e9ed-11ef-92f9-2781e84463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210197" name="10a22f00-e9ed-11ef-8e20-27e983803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074567" name="10a22f00-e9ed-11ef-8e20-27e9838037f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837953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656858" name="e8c30d40-e9ee-11ef-b1c6-4d926e0350d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221481" name="eed10a20-e9ee-11ef-b3db-2bbc8f2c5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509365" name="eed10a20-e9ee-11ef-b3db-2bbc8f2c525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010532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799132" name="02778ea0-e9ef-11ef-a108-a7b6cdbcca4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432520" name="0930bfa0-e9ef-11ef-b3ec-85c326463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991613" name="0930bfa0-e9ef-11ef-b3ec-85c3264633c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045345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631551" name="6cf5fa50-e9ef-11ef-ae35-2d3305c7c81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042209" name="7542eab0-e9ef-11ef-85a3-53a5a875a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888112" name="7542eab0-e9ef-11ef-85a3-53a5a875a15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12819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523273" name="896b2250-e9ef-11ef-8893-a7992eab2a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197521" name="924621e0-e9ef-11ef-96a3-339846b31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197121" name="924621e0-e9ef-11ef-96a3-339846b31f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412227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741594" name="e739dfc0-e9ef-11ef-bf11-ff96b658725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1072295" name="f1127930-e9ef-11ef-bb4b-c35ac4c523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306529" name="f1127930-e9ef-11ef-bb4b-c35ac4c5238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6655731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556313" name="fec0abb0-e9ef-11ef-8a3a-03d7b34fdb5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75936" name="065bff50-e9f0-11ef-9685-5b2091e5f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437433" name="065bff50-e9f0-11ef-9685-5b2091e5f03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441687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186623" name="2bf6ab20-e9f5-11ef-b304-9d46cd178ee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823377" name="31a7e200-e9f5-11ef-a852-bfab1affef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359235" name="31a7e200-e9f5-11ef-a852-bfab1affef2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783523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720960" name="47ecdf20-e9f5-11ef-a16a-33bf4425f52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298691" name="567e93d0-e9f5-11ef-8c2d-89a1bf457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331974" name="567e93d0-e9f5-11ef-8c2d-89a1bf45702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641087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837265" name="eb3fde00-e9f7-11ef-a252-2d49b821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808185" name="f2f48600-e9f7-11ef-9cc0-bd01ff412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254700" name="f2f48600-e9f7-11ef-9cc0-bd01ff41224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058264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537626" name="e1927dd0-e9f8-11ef-8369-b924ffb9213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721517" name="e53769f0-e9f8-11ef-9f65-957281d58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059585" name="e53769f0-e9f8-11ef-9f65-957281d58f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Schichtanalyse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682960" name="2cddfda0-056f-11f0-ba84-a1799779d9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802170" name="2cddfda0-056f-11f0-ba84-a1799779d9e7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502584" name="33ec7a90-056f-11f0-8c11-eb63fe544f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801162" name="33ec7a90-056f-11f0-8c11-eb63fe544f7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Schichtanalyse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7669269" name="6a85bc60-0574-11f0-8205-b7479793fa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91377" name="6a85bc60-0574-11f0-8205-b7479793fad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136944" name="706221f0-0574-11f0-9f72-b5911d880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63808" name="706221f0-0574-11f0-9f72-b5911d880e4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195599" name="0663d400-057a-11f0-8349-a191bcf7f3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108399" name="0663d400-057a-11f0-8349-a191bcf7f3e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784875" name="0b1cc830-057a-11f0-85c1-930cefc070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642600" name="0b1cc830-057a-11f0-85c1-930cefc070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447539" name="24b07b20-057a-11f0-ba93-71ec4b65ff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344054" name="24b07b20-057a-11f0-ba93-71ec4b65ffab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789218" name="2957e320-057a-11f0-92b0-8d05920143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921680" name="2957e320-057a-11f0-92b0-8d059201435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Schichtanalyse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726645" name="52bb7010-057a-11f0-b39c-79cb4cce2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4910" name="52bb7010-057a-11f0-b39c-79cb4cce24b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87570" name="5724e4b0-057a-11f0-ac51-0761caeafe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061671" name="5724e4b0-057a-11f0-ac51-0761caeafecb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Saal 2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546458" name="075da7e0-057b-11f0-ac83-115e8ce48a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007621" name="075da7e0-057b-11f0-ac83-115e8ce48a57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231803" name="128a5fa0-057b-11f0-8953-27f1018ea9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305977" name="128a5fa0-057b-11f0-8953-27f1018ea92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footer.xml" Type="http://schemas.openxmlformats.org/officeDocument/2006/relationships/footer" Id="rId7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