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Marktstrasse 9, 8853 Lachen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092715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552654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