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648034" name="2b7dc1b0-e9e1-11ef-84b7-19860a5377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967885" name="2b7dc1b0-e9e1-11ef-84b7-19860a53778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955700" name="335b2760-e9e1-11ef-809f-d56d6e10c4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332943" name="335b2760-e9e1-11ef-809f-d56d6e10c45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04288" name="4d979d70-e9e1-11ef-8870-2b1fd1ce0d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1462056" name="4d979d70-e9e1-11ef-8870-2b1fd1ce0d7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1254529" name="5395bbd0-e9e1-11ef-99b2-b958607abe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716191" name="5395bbd0-e9e1-11ef-99b2-b958607abec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6831324" name="6010c580-e9e1-11ef-92a4-3323bb8b22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24164" name="6010c580-e9e1-11ef-92a4-3323bb8b222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1782964" name="67ab2ec0-e9e1-11ef-b4b5-f1a493642a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676898" name="67ab2ec0-e9e1-11ef-b4b5-f1a493642ab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5243229" name="7d00c2d0-e9e1-11ef-a5f4-f7e11e46b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516749" name="7d00c2d0-e9e1-11ef-a5f4-f7e11e46bc2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6655740" name="829a04e0-e9e1-11ef-9544-31bc0408eb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159163" name="829a04e0-e9e1-11ef-9544-31bc0408ebe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7957336" name="e26c8190-e9e1-11ef-aa40-b56c70f6df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372402" name="e26c8190-e9e1-11ef-aa40-b56c70f6df7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7040868" name="eb67da60-e9e1-11ef-a23a-91d70ab846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202209" name="eb67da60-e9e1-11ef-a23a-91d70ab8462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3348250" name="fe87f0d0-e9e1-11ef-b0b7-8fb39dbe6b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489968" name="fe87f0d0-e9e1-11ef-b0b7-8fb39dbe6b4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6646105" name="05ad2a10-e9e2-11ef-a2a9-1571483f35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276406" name="05ad2a10-e9e2-11ef-a2a9-1571483f353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9259806" name="69514830-e9e2-11ef-9e3c-5b8a7afd07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723034" name="69514830-e9e2-11ef-9e3c-5b8a7afd073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6479112" name="6fedc970-e9e2-11ef-901d-872d6a9278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125064" name="6fedc970-e9e2-11ef-901d-872d6a9278e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2521662" name="0390e450-e9e3-11ef-9b82-27e8ef9f0b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909698" name="0390e450-e9e3-11ef-9b82-27e8ef9f0b0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5667558" name="0aa13600-e9e3-11ef-a426-f9a19dfebd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069411" name="0aa13600-e9e3-11ef-a426-f9a19dfebd4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6406279" name="25c54cf0-e9e3-11ef-a55e-47bc1fe420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141799" name="25c54cf0-e9e3-11ef-a55e-47bc1fe4201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6690249" name="2ba227b0-e9e3-11ef-8b04-13327a5645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4145168" name="2ba227b0-e9e3-11ef-8b04-13327a56451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2341029" name="7a880fc0-e9e3-11ef-9bc1-652ca2f9c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566394" name="7a880fc0-e9e3-11ef-9bc1-652ca2f9c094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1020852" name="80234da0-e9e3-11ef-a00c-cb5875543c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613231" name="80234da0-e9e3-11ef-a00c-cb5875543cd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4439037" name="99a48a00-e9e3-11ef-a8be-cf6a5f2deb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269198" name="99a48a00-e9e3-11ef-a8be-cf6a5f2debd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8115504" name="a0b85e20-e9e3-11ef-92f0-77c1eaabd2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078508" name="a0b85e20-e9e3-11ef-92f0-77c1eaabd29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4335706" name="08af82b0-e9e4-11ef-9612-11669e4262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368541" name="08af82b0-e9e4-11ef-9612-11669e4262a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3586517" name="0dec9b00-e9e4-11ef-8e29-47faad7dba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800609" name="0dec9b00-e9e4-11ef-8e29-47faad7dba3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7446718" name="1e7fec10-e9e4-11ef-9da3-dba8242998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677617" name="1e7fec10-e9e4-11ef-9da3-dba82429981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3913832" name="26c95a00-e9e4-11ef-af36-ed9a5b3e49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45704" name="26c95a00-e9e4-11ef-af36-ed9a5b3e49e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6879322" name="6f2a8e90-e9e4-11ef-ab04-e7ef48f69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911670" name="6f2a8e90-e9e4-11ef-ab04-e7ef48f69dc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9708190" name="77c74ca0-e9e4-11ef-b7a2-c1eb239170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763611" name="77c74ca0-e9e4-11ef-b7a2-c1eb2391702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 /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50298" name="8b35d130-e9e4-11ef-927e-81f1fe41b2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103449" name="8b35d130-e9e4-11ef-927e-81f1fe41b25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4279423" name="932893a0-e9e4-11ef-a8a3-2541f86e67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661514" name="932893a0-e9e4-11ef-a8a3-2541f86e67e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4784727" name="8e515a50-e9ea-11ef-8716-8749dacf1a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684124" name="8e515a50-e9ea-11ef-8716-8749dacf1ad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0505318" name="955a5900-e9ea-11ef-9666-8b446a2940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650456" name="955a5900-e9ea-11ef-9666-8b446a29403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3046832" name="c071b070-e9ea-11ef-80c1-ebdd3feaf4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846393" name="c071b070-e9ea-11ef-80c1-ebdd3feaf49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8691876" name="c865d270-e9ea-11ef-b35b-0bd534554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5518099" name="c865d270-e9ea-11ef-b35b-0bd5345543b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0149619" name="d7b076e0-e9ea-11ef-bdf2-d58fdb7e4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094384" name="d7b076e0-e9ea-11ef-bdf2-d58fdb7e457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2535365" name="e3988f60-e9ea-11ef-8f80-c333cf0c13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530798" name="e3988f60-e9ea-11ef-8f80-c333cf0c138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202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7875124" name="03438e00-e9eb-11ef-a55c-ed4ef50462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2343407" name="03438e00-e9eb-11ef-a55c-ed4ef50462bb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2200426" name="0894ca90-e9eb-11ef-af21-d19d662ced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348861" name="0894ca90-e9eb-11ef-af21-d19d662cedc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101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8771968" name="09493b90-e9ed-11ef-92f9-2781e84463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544797" name="09493b90-e9ed-11ef-92f9-2781e844638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0635605" name="10a22f00-e9ed-11ef-8e20-27e9838037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797900" name="10a22f00-e9ed-11ef-8e20-27e9838037f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9190188" name="e8c30d40-e9ee-11ef-b1c6-4d926e0350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891844" name="e8c30d40-e9ee-11ef-b1c6-4d926e0350d5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4865668" name="eed10a20-e9ee-11ef-b3db-2bbc8f2c5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9002267" name="eed10a20-e9ee-11ef-b3db-2bbc8f2c525f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2297926" name="02778ea0-e9ef-11ef-a108-a7b6cdbcca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410713" name="02778ea0-e9ef-11ef-a108-a7b6cdbcca4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4027508" name="0930bfa0-e9ef-11ef-b3ec-85c3264633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783866" name="0930bfa0-e9ef-11ef-b3ec-85c3264633c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869997" name="6cf5fa50-e9ef-11ef-ae35-2d3305c7c8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362216" name="6cf5fa50-e9ef-11ef-ae35-2d3305c7c816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4862726" name="7542eab0-e9ef-11ef-85a3-53a5a875a1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5250493" name="7542eab0-e9ef-11ef-85a3-53a5a875a159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6325821" name="896b2250-e9ef-11ef-8893-a7992eab2a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981536" name="896b2250-e9ef-11ef-8893-a7992eab2a0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2094079" name="924621e0-e9ef-11ef-96a3-339846b31f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693597" name="924621e0-e9ef-11ef-96a3-339846b31fa7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8905890" name="e739dfc0-e9ef-11ef-bf11-ff96b65872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251129" name="e739dfc0-e9ef-11ef-bf11-ff96b6587255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6862250" name="f1127930-e9ef-11ef-bb4b-c35ac4c523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802155" name="f1127930-e9ef-11ef-bb4b-c35ac4c52388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4554958" name="fec0abb0-e9ef-11ef-8a3a-03d7b34fd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335806" name="fec0abb0-e9ef-11ef-8a3a-03d7b34fdb5a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4125976" name="065bff50-e9f0-11ef-9685-5b2091e5f0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759217" name="065bff50-e9f0-11ef-9685-5b2091e5f039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8613125" name="2bf6ab20-e9f5-11ef-b304-9d46cd178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408698" name="2bf6ab20-e9f5-11ef-b304-9d46cd178ee1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9227400" name="31a7e200-e9f5-11ef-a852-bfab1affef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693863" name="31a7e200-e9f5-11ef-a852-bfab1affef2d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0895637" name="47ecdf20-e9f5-11ef-a16a-33bf4425f5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88707" name="47ecdf20-e9f5-11ef-a16a-33bf4425f526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5848033" name="567e93d0-e9f5-11ef-8c2d-89a1bf4570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4700559" name="567e93d0-e9f5-11ef-8c2d-89a1bf45702b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2445604" name="eb3fde00-e9f7-11ef-a252-2d49b821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9694" name="eb3fde00-e9f7-11ef-a252-2d49b821eea8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5022556" name="f2f48600-e9f7-11ef-9cc0-bd01ff412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057710" name="f2f48600-e9f7-11ef-9cc0-bd01ff412247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Restaurant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Schichtenanalyse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0376097" name="e1927dd0-e9f8-11ef-8369-b924ffb921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266957" name="e1927dd0-e9f8-11ef-8369-b924ffb92133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8670270" name="e53769f0-e9f8-11ef-9f65-957281d58f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723623" name="e53769f0-e9f8-11ef-9f65-957281d58f23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Stübli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Putz Schichtanalyse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7034332" name="2cddfda0-056f-11f0-ba84-a1799779d9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188348" name="2cddfda0-056f-11f0-ba84-a1799779d9e7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9063619" name="33ec7a90-056f-11f0-8c11-eb63fe544f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101173" name="33ec7a90-056f-11f0-8c11-eb63fe544f72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Putz Schichtanalyse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8440114" name="6a85bc60-0574-11f0-8205-b7479793fa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592324" name="6a85bc60-0574-11f0-8205-b7479793fad7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1828119" name="706221f0-0574-11f0-9f72-b5911d880e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267076" name="706221f0-0574-11f0-9f72-b5911d880e4f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Deckputz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7963361" name="0663d400-057a-11f0-8349-a191bcf7f3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505817" name="0663d400-057a-11f0-8349-a191bcf7f3e6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0663805" name="0b1cc830-057a-11f0-85c1-930cefc070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450733" name="0b1cc830-057a-11f0-85c1-930cefc070c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Grundputz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366010" name="24b07b20-057a-11f0-ba93-71ec4b65ff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14583" name="24b07b20-057a-11f0-ba93-71ec4b65ffab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8537746" name="2957e320-057a-11f0-92b0-8d05920143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752525" name="2957e320-057a-11f0-92b0-8d059201435d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VM-45</w:t>
            </w:r>
          </w:p>
          <w:p>
            <w:pPr>
              <w:spacing w:before="0" w:after="0"/>
            </w:pPr>
            <w:r>
              <w:t>Putz Schichtanalyse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2192372" name="52bb7010-057a-11f0-b39c-79cb4cce24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333156" name="52bb7010-057a-11f0-b39c-79cb4cce24b3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6464684" name="5724e4b0-057a-11f0-ac51-0761caeafe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807680" name="5724e4b0-057a-11f0-ac51-0761caeafecb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Saal 2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735580" name="075da7e0-057b-11f0-ac83-115e8ce48a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969537" name="075da7e0-057b-11f0-ac83-115e8ce48a57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439901" name="128a5fa0-057b-11f0-8953-27f1018ea9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915775" name="128a5fa0-057b-11f0-8953-27f1018ea92a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</w:tbl>
    <w:sectPr>
      <w:headerReference w:type="default" r:id="rId3"/>
      <w:footerReference w:type="default" r:id="rId7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Marktstrasse 9, 8853 Lachen 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footer.xml" Type="http://schemas.openxmlformats.org/officeDocument/2006/relationships/footer" Id="rId7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