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Faserzementrohr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40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32.00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 / Asbestkarton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(elastische) Wandbeläge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Bergholzstrasse 7, 9500 Wil</w:t>
          </w:r>
        </w:p>
        <w:p>
          <w:pPr>
            <w:spacing w:before="0" w:after="0"/>
          </w:pPr>
          <w:r>
            <w:t>221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