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Bergholzstrasse 7, 9500 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221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44311045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6124584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