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284870" name="3de9a860-0b14-11f0-a048-559f486e19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698412" name="3de9a860-0b14-11f0-a048-559f486e19a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7687955" name="47ecad30-0b14-11f0-84ad-c5a5af2e0b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269639" name="47ecad30-0b14-11f0-84ad-c5a5af2e0b1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335979" name="577fa540-0b14-11f0-a4ce-a53c287b0a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0617180" name="577fa540-0b14-11f0-a4ce-a53c287b0ab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6707278" name="5d21c0f0-0b14-11f0-bf1e-f5786a1385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134848" name="5d21c0f0-0b14-11f0-bf1e-f5786a138514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887765" name="6d1612e0-0b14-11f0-9322-95f4aaa1f5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844187" name="6d1612e0-0b14-11f0-9322-95f4aaa1f5f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7959698" name="78f1f660-0b14-11f0-9bb6-91ca09102a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843687" name="78f1f660-0b14-11f0-9bb6-91ca09102a4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7754247" name="b935d610-0b14-11f0-a5af-c597939ba8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488687" name="b935d610-0b14-11f0-a5af-c597939ba8d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1122009" name="f5ebad00-0b14-11f0-a4d6-f96a91d1d8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374210" name="f5ebad00-0b14-11f0-a4d6-f96a91d1d8c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UG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704291" name="02898b80-0b16-11f0-b01b-094adc1384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248647" name="02898b80-0b16-11f0-b01b-094adc13849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527633" name="07815d70-0b16-11f0-a105-63108af33d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894640" name="07815d70-0b16-11f0-a105-63108af33d6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266907" name="cb4ed560-0b17-11f0-a737-4f72d17ef5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6041343" name="cb4ed560-0b17-11f0-a737-4f72d17ef53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7427803" name="d38d46d0-0b17-11f0-b8aa-e3f0f4ee07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38594" name="d38d46d0-0b17-11f0-b8aa-e3f0f4ee075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3373122" name="e7935070-0b17-11f0-8642-a9b5582ef6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147090" name="e7935070-0b17-11f0-8642-a9b5582ef68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9527600" name="ecc40cb0-0b17-11f0-bec0-c1a4449644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543924" name="ecc40cb0-0b17-11f0-bec0-c1a44496448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5218172" name="faa695a0-0b17-11f0-aa54-331794c238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205021" name="faa695a0-0b17-11f0-aa54-331794c2383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4776350" name="0a574ee0-0b18-11f0-acd3-695e4c2e3f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973063" name="0a574ee0-0b18-11f0-acd3-695e4c2e3fe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1080852" name="16335970-0b18-11f0-892a-175021e386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91564" name="16335970-0b18-11f0-892a-175021e386c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4061168" name="19595190-0b18-11f0-8fc9-7d6f537a8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373308" name="19595190-0b18-11f0-8fc9-7d6f537a8ee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9406508" name="aa2a9250-0b19-11f0-90ab-7beb5ad4e1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787555" name="aa2a9250-0b19-11f0-90ab-7beb5ad4e1b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1976172" name="ef0add80-0b19-11f0-ab9f-cdea210d55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6926446" name="ef0add80-0b19-11f0-ab9f-cdea210d559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WC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8189583" name="01ed9cd0-0b1a-11f0-a826-fb6adb97c1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741099" name="01ed9cd0-0b1a-11f0-a826-fb6adb97c1f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7784054" name="06bfe560-0b1a-11f0-81bb-b1ce533706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176205" name="06bfe560-0b1a-11f0-81bb-b1ce533706b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6957987" name="4c6b6fd0-0b1a-11f0-b9b0-39006e2e26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1079671" name="4c6b6fd0-0b1a-11f0-b9b0-39006e2e26d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2576082" name="504aa5d0-0b1a-11f0-ba7e-bdf5af9450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629491" name="504aa5d0-0b1a-11f0-ba7e-bdf5af94506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8491130" name="62ceca60-0b1a-11f0-8fa9-551bf848be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45074" name="62ceca60-0b1a-11f0-8fa9-551bf848bef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1535111" name="6809bfd0-0b1a-11f0-a004-59a511c30e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812260" name="6809bfd0-0b1a-11f0-a004-59a511c30e3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3199623" name="79bb7930-0b1a-11f0-9720-852e60e587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05191" name="79bb7930-0b1a-11f0-9720-852e60e587b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2848991" name="7f396b10-0b1a-11f0-b074-c37de85603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466343" name="7f396b10-0b1a-11f0-b074-c37de856031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3333357" name="8d770c50-0b1a-11f0-bec0-db0c7bcf54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441163" name="8d770c50-0b1a-11f0-bec0-db0c7bcf54e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3004682" name="967cec70-0b1a-11f0-bfb7-4fc092d2e2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332539" name="967cec70-0b1a-11f0-bfb7-4fc092d2e2d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2629491" name="ab18cd70-0b1a-11f0-803b-9b8f5ef90d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956171" name="ab18cd70-0b1a-11f0-803b-9b8f5ef90dd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8183906" name="aeb702d0-0b1a-11f0-a545-79630cf708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603704" name="aeb702d0-0b1a-11f0-a545-79630cf7083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8429972" name="f5c13d70-0b1b-11f0-9901-0fd00eb98c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273934" name="f5c13d70-0b1b-11f0-9901-0fd00eb98c1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9793225" name="f91a0560-0b1b-11f0-9b4d-f93b2cd9ac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04804" name="f91a0560-0b1b-11f0-9b4d-f93b2cd9ac8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8488115" name="13933650-0b1c-11f0-8e47-67ee57e6cc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37351" name="13933650-0b1c-11f0-8e47-67ee57e6ccd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7228206" name="8ff56080-0b1f-11f0-b243-a998789a37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184430" name="8ff56080-0b1f-11f0-b243-a998789a375c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0664300" name="28ca6cf0-0b1c-11f0-ab47-c33e15efad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52538" name="28ca6cf0-0b1c-11f0-ab47-c33e15efade2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7045551" name="9e354bb0-0b1f-11f0-b92b-fd9e2470d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161386" name="9e354bb0-0b1f-11f0-b92b-fd9e2470d4c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458246" name="88df0640-0b1d-11f0-8932-5df9bf01bd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66600" name="88df0640-0b1d-11f0-8932-5df9bf01bd9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4808920" name="eaab4530-0b1f-11f0-aaf4-9da86e3f3d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489193" name="eaab4530-0b1f-11f0-aaf4-9da86e3f3d9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0974212" name="a862cdd0-0b1d-11f0-a18b-4fd6d315fa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141401" name="a862cdd0-0b1d-11f0-a18b-4fd6d315fa3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2477834" name="26c57860-0b20-11f0-89de-5f49f48a9f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633557" name="26c57860-0b20-11f0-89de-5f49f48a9f1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9475163" name="ba4e5be0-0b1d-11f0-944c-ede6b96f36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127204" name="ba4e5be0-0b1d-11f0-944c-ede6b96f36d4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4135415" name="2e8236b0-0b20-11f0-83a4-1968700df6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302822" name="2e8236b0-0b20-11f0-83a4-1968700df6c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6827965" name="5540e260-0b20-11f0-879f-c97e290a26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2792350" name="5540e260-0b20-11f0-879f-c97e290a264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800970" name="60bdb5f0-0b20-11f0-be70-0bb84b5904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194660" name="60bdb5f0-0b20-11f0-be70-0bb84b590464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0073108" name="9ee4d020-0b20-11f0-a48d-91012126a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595453" name="9ee4d020-0b20-11f0-a48d-91012126a89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8105059" name="a51d1150-0b20-11f0-8e86-a7168f9771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223737" name="a51d1150-0b20-11f0-8e86-a7168f97712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874314" name="fae27710-0b20-11f0-85db-077385bc6c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762727" name="fae27710-0b20-11f0-85db-077385bc6ca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7226432" name="02a9e3c0-0b21-11f0-b592-112dfe98c3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491378" name="02a9e3c0-0b21-11f0-b592-112dfe98c389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9941061" name="2908e340-0b21-11f0-908a-c1d4ff8cec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970492" name="2908e340-0b21-11f0-908a-c1d4ff8cec24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7162871" name="2ec93550-0b21-11f0-a1b9-290b3bd5c4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974674" name="2ec93550-0b21-11f0-a1b9-290b3bd5c4ff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8166064" name="6fb255b0-0b21-11f0-9d91-1736316d58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06524" name="6fb255b0-0b21-11f0-9d91-1736316d58d1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246495" name="732646c0-0b21-11f0-acc5-053a9ad693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402067" name="732646c0-0b21-11f0-acc5-053a9ad693bb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Bergholzstrasse 7, 9500 Wil</w:t>
          </w:r>
        </w:p>
        <w:p>
          <w:pPr>
            <w:spacing w:before="0" w:after="0"/>
          </w:pPr>
          <w:r>
            <w:t>221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