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Müselacher 18, 8614 Bertschikon </w:t>
          </w:r>
        </w:p>
        <w:p>
          <w:pPr>
            <w:spacing w:before="0" w:after="0"/>
          </w:pPr>
          <w:r>
            <w:t>21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