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Müselacher 18, 8614 Bertschikon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218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