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üselacher 18, 8614 Bertschikon </w:t>
          </w:r>
        </w:p>
        <w:p>
          <w:pPr>
            <w:spacing w:before="0" w:after="0"/>
          </w:pPr>
          <w:r>
            <w:t>2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