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Eltern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7303301" name="618e4e80-0982-11f0-8226-e336a62644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2026397" name="618e4e80-0982-11f0-8226-e336a62644c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8952345" name="64d255f0-0982-11f0-bb8f-859073f14f2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987491" name="64d255f0-0982-11f0-bb8f-859073f14f22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rechts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8573042" name="79939940-0982-11f0-9a38-19a0d6f0e1d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2370624" name="79939940-0982-11f0-9a38-19a0d6f0e1d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4620483" name="7cbe7360-0982-11f0-98fe-f9c7c0d5296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864016" name="7cbe7360-0982-11f0-98fe-f9c7c0d5296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8415030" name="8f570a50-0982-11f0-90e9-1753578a88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1151977" name="8f570a50-0982-11f0-90e9-1753578a88b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9794081" name="949cd530-0982-11f0-b972-d91311d0c5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9695557" name="949cd530-0982-11f0-b972-d91311d0c57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Treppenhaus </w:t>
            </w:r>
          </w:p>
          <w:p>
            <w:pPr>
              <w:spacing w:before="0" w:after="0"/>
            </w:pPr>
            <w:r>
              <w:t>OG / 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472717" name="b3e6a100-0982-11f0-a26f-8953ddcac3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5474355" name="b3e6a100-0982-11f0-a26f-8953ddcac3b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9645979" name="bacad9a0-0982-11f0-9b30-97e71e3019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2205350" name="bacad9a0-0982-11f0-9b30-97e71e30197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7935355" name="6f591440-0983-11f0-be42-f9057f91cca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9953403" name="6f591440-0983-11f0-be42-f9057f91cca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2953806" name="73ab7e70-0983-11f0-aa57-3151e19690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5529729" name="73ab7e70-0983-11f0-aa57-3151e1969060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19264872" name="cfaccee0-0983-11f0-90c9-89d491552a6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7736155" name="cfaccee0-0983-11f0-90c9-89d491552a60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4965881" name="d4b6a230-0983-11f0-b8c0-a7c72cd45a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2805591" name="d4b6a230-0983-11f0-b8c0-a7c72cd45ac1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/ 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2944997" name="168da500-0984-11f0-8134-8387d1f594c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7425345" name="168da500-0984-11f0-8134-8387d1f594cc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3956110" name="1a82fb10-0984-11f0-914e-333609708aa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405899" name="1a82fb10-0984-11f0-914e-333609708aa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Müselacher 18, 8614 Bertschikon </w:t>
          </w:r>
        </w:p>
        <w:p>
          <w:pPr>
            <w:spacing w:before="0" w:after="0"/>
          </w:pPr>
          <w:r>
            <w:t>218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