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7492670" name="e59f20b0-bdeb-11ef-b86b-891c207489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381649" name="e59f20b0-bdeb-11ef-b86b-891c2074890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881533" name="ef1aa600-bdeb-11ef-ae08-531f2db060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147420" name="ef1aa600-bdeb-11ef-ae08-531f2db060b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2570535" name="4e0f1760-bdef-11ef-b140-e396bd9473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316775" name="4e0f1760-bdef-11ef-b140-e396bd94738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8851323" name="53282cf0-bdef-11ef-a951-8198fd4310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557470" name="53282cf0-bdef-11ef-a951-8198fd43103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7339388" name="6ff9a5c0-bdef-11ef-80d7-59aabcff1f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58653" name="6ff9a5c0-bdef-11ef-80d7-59aabcff1f2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2716025" name="89156990-bdef-11ef-9574-9d0370e9ba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386560" name="89156990-bdef-11ef-9574-9d0370e9ba4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9486548" name="9ac9bb00-bdef-11ef-ab8e-8f6d036c71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898782" name="9ac9bb00-bdef-11ef-ab8e-8f6d036c71f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3223022" name="a57d4b20-bdef-11ef-854e-4f73ed7aa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567744" name="a57d4b20-bdef-11ef-854e-4f73ed7aaee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/ 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636189" name="b34fce80-bdef-11ef-bdb0-4d5ede7c30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513577" name="b34fce80-bdef-11ef-bdb0-4d5ede7c30b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0152972" name="b9ae3550-bdef-11ef-abd1-1fcaf1ca13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509174" name="b9ae3550-bdef-11ef-abd1-1fcaf1ca13c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091501" name="3ae54780-bdf0-11ef-81a1-3781896aa1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054338" name="3ae54780-bdf0-11ef-81a1-3781896aa1e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9430754" name="49b60100-bdf0-11ef-9bb5-8918add6b8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189451" name="49b60100-bdf0-11ef-9bb5-8918add6b80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87574" name="80ef3e40-bdf3-11ef-a9ac-59fe0985c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738777" name="80ef3e40-bdf3-11ef-a9ac-59fe0985ced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964257" name="85b35600-bdf3-11ef-965a-c91e84b57a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046551" name="85b35600-bdf3-11ef-965a-c91e84b57a2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049240" name="a1d88940-bdf3-11ef-bddc-eb73441f7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428693" name="a1d88940-bdf3-11ef-bddc-eb73441f7b4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409723" name="af153540-bdf3-11ef-bf10-d7c4f7f948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255963" name="af153540-bdf3-11ef-bf10-d7c4f7f9485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9690001" name="c77c00f0-bdf3-11ef-a3c3-0778e40b2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463644" name="c77c00f0-bdf3-11ef-a3c3-0778e40b2b8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2539175" name="d29b2420-bdf3-11ef-bf96-c966b752ec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007768" name="d29b2420-bdf3-11ef-bf96-c966b752ec8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9604559" name="26de7dc0-bdf4-11ef-ad47-b14b0da19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825537" name="26de7dc0-bdf4-11ef-ad47-b14b0da195c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419969" name="2fddce30-bdf4-11ef-88a3-0335d5d3ad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936906" name="2fddce30-bdf4-11ef-88a3-0335d5d3ad8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8927590" name="3fc91f70-bdf4-11ef-a60c-eb560a5c1a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288459" name="3fc91f70-bdf4-11ef-a60c-eb560a5c1a2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8133839" name="480a9e20-bdf4-11ef-af9c-dd338653e2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723140" name="480a9e20-bdf4-11ef-af9c-dd338653e2b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9708957" name="2555c570-bdf5-11ef-958e-75c289119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175838" name="2555c570-bdf5-11ef-958e-75c28911910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4785311" name="2a9dda40-bdf5-11ef-9c54-9d4490636b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849449" name="2a9dda40-bdf5-11ef-9c54-9d4490636bd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0167395" name="ca4f8160-bdf5-11ef-b35b-3da375c872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99657" name="ca4f8160-bdf5-11ef-b35b-3da375c872b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4861516" name="cea4aab0-bdf5-11ef-b659-e7fc65f6a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360388" name="cea4aab0-bdf5-11ef-b659-e7fc65f6a35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459295" name="cadb22c0-bdf9-11ef-be8d-b514dba5ed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936363" name="cadb22c0-bdf9-11ef-be8d-b514dba5edbb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3025055" name="d3b70cb0-bdf9-11ef-b420-8f013cfa45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290693" name="d3b70cb0-bdf9-11ef-b420-8f013cfa45f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225189" name="861fc4b0-bdf9-11ef-8700-d9388a99aa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629186" name="861fc4b0-bdf9-11ef-8700-d9388a99aa8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0764817" name="8b5032d0-bdf9-11ef-b6f4-8b82805c0b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92953" name="8b5032d0-bdf9-11ef-b6f4-8b82805c0be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0296900" name="9ff9a860-bdf9-11ef-93d3-cbc61105ec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448082" name="9ff9a860-bdf9-11ef-93d3-cbc61105ecf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93518" name="ac3f9850-bdf9-11ef-9ccb-6fd87a7577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868772" name="ac3f9850-bdf9-11ef-9ccb-6fd87a75771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430012" name="f07858e0-bdf9-11ef-b953-3bfdbd660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489006" name="f07858e0-bdf9-11ef-b953-3bfdbd6604c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7970198" name="fcd79d30-bdf9-11ef-8ad4-4963c098e6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396126" name="fcd79d30-bdf9-11ef-8ad4-4963c098e63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Holzwolle Leichtbauplatten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1768397" name="36cb8da0-bdfd-11ef-afe0-2d6db1a19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976230" name="36cb8da0-bdfd-11ef-afe0-2d6db1a1998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5290782" name="40155490-bdfd-11ef-b008-fd928b576e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159559" name="40155490-bdfd-11ef-b008-fd928b576e0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388394" name="4cf05890-bdfd-11ef-a733-ada243cdf5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07597" name="4cf05890-bdfd-11ef-a733-ada243cdf54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3411347" name="556ee040-bdfd-11ef-b0ba-cdd4e5732b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445000" name="556ee040-bdfd-11ef-b0ba-cdd4e5732b8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2301453" name="ded60c00-bdfd-11ef-84db-87f4a7a441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01541" name="ded60c00-bdfd-11ef-84db-87f4a7a4410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17374" name="e8698620-bdfd-11ef-97e4-cfb617485f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200296" name="e8698620-bdfd-11ef-97e4-cfb617485fb1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/ Fassade </w:t>
            </w:r>
          </w:p>
          <w:p>
            <w:pPr>
              <w:spacing w:before="0" w:after="0"/>
            </w:pPr>
            <w:r>
              <w:t>DG/ EG</w:t>
            </w:r>
          </w:p>
          <w:p>
            <w:pPr>
              <w:spacing w:before="0" w:after="0"/>
            </w:pPr>
            <w:r>
              <w:t>Wand /Decke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9409060" name="00fe8dc0-bdfe-11ef-8253-79156d5798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482857" name="00fe8dc0-bdfe-11ef-8253-79156d57988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913923" name="0a088c90-bdfe-11ef-8213-f173f61814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969959" name="0a088c90-bdfe-11ef-8213-f173f61814c4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Luxmattenstrasse. 37, 5452 Oberrohrdorf </w:t>
          </w:r>
        </w:p>
        <w:p>
          <w:pPr>
            <w:spacing w:before="0" w:after="0"/>
          </w:pPr>
          <w:r>
            <w:t>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