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2435151" name="6bade050-0311-11f0-a5fd-b9144c2c2f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832748" name="6bade050-0311-11f0-a5fd-b9144c2c2f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2834042" name="c536ddc0-0311-11f0-a4bb-839b8308d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195743" name="c536ddc0-0311-11f0-a4bb-839b8308d45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7332726" name="bc1648b0-031c-11f0-98d2-a79a64314f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341184" name="bc1648b0-031c-11f0-98d2-a79a64314f2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6893584" name="0241ffa0-031d-11f0-a65f-1f2494e9f3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694605" name="0241ffa0-031d-11f0-a65f-1f2494e9f31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Bodenplatten mit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620244" name="63785210-031d-11f0-aca5-a72cc8f304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050807" name="63785210-031d-11f0-aca5-a72cc8f3048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156950" name="722fde40-031d-11f0-be35-8d45254f5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45946" name="722fde40-031d-11f0-be35-8d45254f5b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blau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590130" name="7b5b20b0-031d-11f0-a42a-ef4feb3577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849687" name="7b5b20b0-031d-11f0-a42a-ef4feb35771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151413" name="80304f70-031d-11f0-9661-d5b66f674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846981" name="80304f70-031d-11f0-9661-d5b66f67476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0672430" name="a604e940-031d-11f0-bcbb-19e330bf4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085410" name="a604e940-031d-11f0-bcbb-19e330bf4af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456002" name="abad4680-031d-11f0-9cbd-29877e0362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900992" name="abad4680-031d-11f0-9cbd-29877e0362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8416492" name="cc933620-031d-11f0-8f22-cf629e64fa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903268" name="cc933620-031d-11f0-8f22-cf629e64fa3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2866494" name="d1276440-031d-11f0-aac8-f1e7e1830e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524548" name="d1276440-031d-11f0-aac8-f1e7e1830e9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3523945" name="0b1eb770-031e-11f0-9544-e96b53fe8a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257500" name="0b1eb770-031e-11f0-9544-e96b53fe8a1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590586" name="0ec1f5e0-031e-11f0-a58e-dfabc6469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631759" name="0ec1f5e0-031e-11f0-a58e-dfabc646942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Nadelfilz 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gelb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3588656" name="2f572d70-031e-11f0-9f1f-6389e6482d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876293" name="2f572d70-031e-11f0-9f1f-6389e6482d5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5908947" name="35fa3e60-031e-11f0-9629-855ecd217c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363835" name="35fa3e60-031e-11f0-9629-855ecd217c6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4678821" name="3e493850-0323-11f0-b7f4-c7da395941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687808" name="3e493850-0323-11f0-b7f4-c7da395941f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9122715" name="40c1d970-0323-11f0-a8d9-433e99fa1f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337084" name="40c1d970-0323-11f0-a8d9-433e99fa1fb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Via da Scola 3</w:t>
          </w:r>
        </w:p>
        <w:p>
          <w:pPr>
            <w:spacing w:before="0" w:after="0"/>
          </w:pPr>
          <w:r>
            <w:t>209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