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Bockenweg 51, 8810 Horgen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199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611152882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491928451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