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5206674" name="24cf90b0-fe7b-11ef-9363-557c3e271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562854" name="24cf90b0-fe7b-11ef-9363-557c3e2717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241795" name="27228160-fe7b-11ef-8329-5914450474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188865" name="27228160-fe7b-11ef-8329-5914450474e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401512" name="7cc6ae10-fe7c-11ef-8b6c-9bb8e86875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871294" name="7cc6ae10-fe7c-11ef-8b6c-9bb8e86875f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1598189" name="833b5c00-fe7c-11ef-9c0c-a3f8eda66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067945" name="833b5c00-fe7c-11ef-9c0c-a3f8eda6630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516991" name="9e03a1e0-fe7d-11ef-b882-5b11163dc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64177" name="9e03a1e0-fe7d-11ef-b882-5b11163dcf4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703356" name="a35d1bd0-fe7d-11ef-9906-8b92b90fc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053203" name="a35d1bd0-fe7d-11ef-9906-8b92b90fc4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Leibungen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Fensterleibungen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798474" name="4ad305e0-fe7f-11ef-8d7c-8fb6729f4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797756" name="4ad305e0-fe7f-11ef-8d7c-8fb6729f4d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688045" name="50a30f60-fe7f-11ef-98c8-c74636a20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41198" name="50a30f60-fe7f-11ef-98c8-c74636a20c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752522" name="1f791fd0-fe82-11ef-896c-17e8a3a65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10157" name="1f791fd0-fe82-11ef-896c-17e8a3a6511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001266" name="27c43b70-fe82-11ef-a24c-a1e72b18f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436761" name="27c43b70-fe82-11ef-a24c-a1e72b18fb3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004193" name="c28ae1e0-fe82-11ef-8cf1-fdf5cabcd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168493" name="c28ae1e0-fe82-11ef-8cf1-fdf5cabcd84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022162" name="ceaf4010-fe82-11ef-a657-09b4bb76fa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06496" name="ceaf4010-fe82-11ef-a657-09b4bb76fa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399557" name="14772c20-fe83-11ef-8842-a1d33e05a3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899146" name="14772c20-fe83-11ef-8842-a1d33e05a35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254060" name="1b9ab7b0-fe83-11ef-ac8e-59c5359e39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832406" name="1b9ab7b0-fe83-11ef-ac8e-59c5359e39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7901583" name="3b676f20-fe83-11ef-a0c4-d7d6561b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413408" name="3b676f20-fe83-11ef-a0c4-d7d6561be0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110555" name="45e80860-fe83-11ef-924b-5162c42714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15819" name="45e80860-fe83-11ef-924b-5162c42714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2438643" name="5ae2ab30-fe83-11ef-a002-59278162e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463236" name="5ae2ab30-fe83-11ef-a002-59278162e1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630261" name="69868850-fe83-11ef-b03f-57bb8a0b08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148458" name="69868850-fe83-11ef-b03f-57bb8a0b08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Toilette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652874" name="d4e6a170-fe83-11ef-b39b-17bd6972cd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665549" name="d4e6a170-fe83-11ef-b39b-17bd6972cd2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038830" name="ec3175d0-fe83-11ef-a53a-dfc805635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992178" name="ec3175d0-fe83-11ef-a53a-dfc805635de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Bockenweg 51, 8810 Horgen</w:t>
          </w:r>
        </w:p>
        <w:p>
          <w:pPr>
            <w:spacing w:before="0" w:after="0"/>
          </w:pPr>
          <w:r>
            <w:t>199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