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Blei 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schwermettall: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3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 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 und Verkleidungsholz 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82,192 %</w:t>
            </w:r>
          </w:p>
          <w:p>
            <w:pPr>
              <w:spacing w:before="0" w:after="0" w:line="240" w:lineRule="auto"/>
            </w:pPr>
            <w:r>
              <w:t>Risikomenge: 3.85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Susenbergstrasse 141, 8044 Zürich.</w:t>
          </w:r>
        </w:p>
        <w:p>
          <w:pPr>
            <w:spacing w:before="0" w:after="0"/>
          </w:pPr>
          <w:r>
            <w:t>208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