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Susenbergstrasse 141, 8044 Zürich.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208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6490675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563990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