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649105" name="61d37bb0-031d-11f0-b496-e9593f791f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661877" name="61d37bb0-031d-11f0-b496-e9593f791ff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000340" name="6c306050-031d-11f0-80cc-6baf1b6bb9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642408" name="6c306050-031d-11f0-80cc-6baf1b6bb9c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 + 1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179745" name="34afbd00-031e-11f0-9947-cb723c0f4f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638383" name="34afbd00-031e-11f0-9947-cb723c0f4f7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969201" name="386264c0-031e-11f0-aff8-13f8c3bb7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951131" name="386264c0-031e-11f0-aff8-13f8c3bb721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339818" name="9ae31c10-031f-11f0-8095-fd715e2923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071072" name="9ae31c10-031f-11f0-8095-fd715e29237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438629" name="9f942100-031f-11f0-9aa0-f73d208913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569917" name="9f942100-031f-11f0-9aa0-f73d2089139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537918" name="41be4230-0320-11f0-bc48-6b0435fff0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862904" name="41be4230-0320-11f0-bc48-6b0435fff0f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446363" name="48c32230-0320-11f0-85fd-4f498b4527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871718" name="48c32230-0320-11f0-85fd-4f498b45271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842635" name="56b42a10-0320-11f0-8383-47bf1b1f97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628595" name="56b42a10-0320-11f0-8383-47bf1b1f976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6928" name="5def0e30-0320-11f0-9602-e9ab547dc2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890073" name="5def0e30-0320-11f0-9602-e9ab547dc25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655596" name="846da3a0-0320-11f0-b967-f937f968db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243203" name="846da3a0-0320-11f0-b967-f937f968db1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373506" name="87ea6e50-0320-11f0-9e19-c59efe4ce8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441859" name="87ea6e50-0320-11f0-9e19-c59efe4ce81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499612" name="98ecfbf0-0320-11f0-8c85-35163ae21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559900" name="98ecfbf0-0320-11f0-8c85-35163ae217d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017939" name="9e6632e0-0320-11f0-a6e8-bb4a24567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956623" name="9e6632e0-0320-11f0-a6e8-bb4a24567c2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429317" name="ac58c160-0320-11f0-a3d4-434754b608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582619" name="ac58c160-0320-11f0-a3d4-434754b6085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354765" name="b7294f60-0320-11f0-9c7a-f1f017071a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922920" name="b7294f60-0320-11f0-9c7a-f1f017071a4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1. DG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259638" name="d48d4430-0320-11f0-b40b-1f7f709bb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876884" name="d48d4430-0320-11f0-b40b-1f7f709bb45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1786895" name="da754280-0320-11f0-9311-3f57c7b87c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341900" name="da754280-0320-11f0-9311-3f57c7b87c0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1. DG 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90772" name="fb03c350-0320-11f0-886f-654350bfe1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902071" name="fb03c350-0320-11f0-886f-654350bfe1d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220486" name="019dac80-0321-11f0-b34c-8b86d2787e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832138" name="019dac80-0321-11f0-b34c-8b86d2787e1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433447" name="12ca0940-0321-11f0-b57d-7bd97e5e1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361373" name="12ca0940-0321-11f0-b57d-7bd97e5e10b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941671" name="3e19fce0-0321-11f0-a8bc-7100565b6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492248" name="3e19fce0-0321-11f0-a8bc-7100565b6e5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8401269" name="5f8967d0-0321-11f0-82d3-2bcfe2a2be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574133" name="5f8967d0-0321-11f0-82d3-2bcfe2a2be4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435544" name="62ec41e0-0321-11f0-af82-2d71988f62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052243" name="62ec41e0-0321-11f0-af82-2d71988f623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5571308" name="6f7136a0-0321-11f0-9ff5-2f513d15cf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037318" name="6f7136a0-0321-11f0-9ff5-2f513d15cf0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3348846" name="770b78d0-0321-11f0-b318-8bcac00eeb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817683" name="770b78d0-0321-11f0-b318-8bcac00eebc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886617" name="cce5c620-0321-11f0-a76c-f7666074d5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385312" name="cce5c620-0321-11f0-a76c-f7666074d56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410129" name="d1ca3720-0321-11f0-a635-b756ff4370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125674" name="d1ca3720-0321-11f0-a635-b756ff4370c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2625014" name="997d14b0-0325-11f0-aeaa-9b2dd0507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003299" name="997d14b0-0325-11f0-aeaa-9b2dd0507be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6375484" name="c3e2cf60-0325-11f0-8e49-5f9dcdb2b3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514810" name="c3e2cf60-0325-11f0-8e49-5f9dcdb2b33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480575" name="7607c7a0-0325-11f0-a57f-0d9e6fa6f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904747" name="7607c7a0-0325-11f0-a57f-0d9e6fa6fcd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050913" name="7a4682c0-0325-11f0-9211-bf533013dc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854832" name="7a4682c0-0325-11f0-9211-bf533013dcd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469029" name="d0077bb0-0325-11f0-bfe4-ed8d1c8dd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830871" name="d0077bb0-0325-11f0-bfe4-ed8d1c8ddc9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59497" name="d843ca40-0325-11f0-a903-b3b7affe5c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792993" name="d843ca40-0325-11f0-a903-b3b7affe5ce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418012" name="ed6ca900-0325-11f0-b957-256eb70185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115189" name="ed6ca900-0325-11f0-b957-256eb701857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024025" name="f300e200-0325-11f0-837e-73c78a2ce3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851711" name="f300e200-0325-11f0-837e-73c78a2ce36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7600783" name="18ac21e0-0326-11f0-85d9-45864b8dab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472971" name="18ac21e0-0326-11f0-85d9-45864b8dabc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853200" name="1d5f22a0-0326-11f0-b27c-732165f009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846391" name="1d5f22a0-0326-11f0-b27c-732165f009d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5405747" name="32862ca0-0326-11f0-a47c-b11097ba29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359940" name="32862ca0-0326-11f0-a47c-b11097ba29c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517677" name="3717c2b0-0326-11f0-aa47-e753289f88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60587" name="3717c2b0-0326-11f0-aa47-e753289f883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879865" name="547f8810-0326-11f0-9261-2d05159a8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758326" name="547f8810-0326-11f0-9261-2d05159a8f1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091213" name="59f58ab0-0326-11f0-af74-75a5c56b12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537607" name="59f58ab0-0326-11f0-af74-75a5c56b127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7728157" name="8f84c170-0329-11f0-95f8-1f656c101e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532300" name="8f84c170-0329-11f0-95f8-1f656c101eb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763954" name="9534bfd0-0329-11f0-9d60-01f98e938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695490" name="9534bfd0-0329-11f0-9d60-01f98e93804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2121820" name="a38bb570-0329-11f0-8cdd-c3162f3e21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731413" name="a38bb570-0329-11f0-8cdd-c3162f3e21d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930431" name="aafbb350-0329-11f0-bc27-5f393bfe48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716147" name="aafbb350-0329-11f0-bc27-5f393bfe489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457986" name="b6072770-0329-11f0-a821-fbfc16a0c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544743" name="b6072770-0329-11f0-a821-fbfc16a0c79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789855" name="ba5dd760-0329-11f0-bc13-09c2f1a4f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775501" name="ba5dd760-0329-11f0-bc13-09c2f1a4f1b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881377" name="030c1a80-032a-11f0-9240-5590a1966c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765361" name="030c1a80-032a-11f0-9240-5590a1966c4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8107782" name="07afd900-032a-11f0-aed8-ad4cb8f6e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512377" name="07afd900-032a-11f0-aed8-ad4cb8f6e8d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744350" name="2c941f60-032a-11f0-8e7b-1508acedd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080029" name="2c941f60-032a-11f0-8e7b-1508acedd77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1698256" name="303ed7e0-032a-11f0-a961-2f9f361085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911759" name="303ed7e0-032a-11f0-a961-2f9f36108595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Entreè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449957" name="3f916b90-032a-11f0-ae0d-5d5987887c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494302" name="3f916b90-032a-11f0-ae0d-5d5987887c09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15717" name="43cddcc0-032a-11f0-a1ad-a317e4f16b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189936" name="43cddcc0-032a-11f0-a1ad-a317e4f16b9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179132" name="7cb76970-032a-11f0-aa78-8b67e75e81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927323" name="7cb76970-032a-11f0-aa78-8b67e75e815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033854" name="8317f320-032a-11f0-a0e4-2bc41f5985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814914" name="8317f320-032a-11f0-a0e4-2bc41f5985a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247413" name="eaf4e380-032b-11f0-bbf7-5bfbed652a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972215" name="eaf4e380-032b-11f0-bbf7-5bfbed652a55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920225" name="efa5e870-032b-11f0-bc5f-8f2821dd4c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096649" name="efa5e870-032b-11f0-bc5f-8f2821dd4cf0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Kachelofen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100606" name="095f72e0-032c-11f0-9516-6f07175428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347773" name="095f72e0-032c-11f0-9516-6f07175428c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193799" name="13662130-032c-11f0-93e8-e92a1e3b42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191519" name="13662130-032c-11f0-93e8-e92a1e3b426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662994" name="a8072410-032c-11f0-8448-c1d913b69d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741989" name="a8072410-032c-11f0-8448-c1d913b69d50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076287" name="add7c9d0-032c-11f0-b2e0-eb8cc4a311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101264" name="add7c9d0-032c-11f0-b2e0-eb8cc4a3112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9077778" name="be2b52c0-032c-11f0-bab1-eba80e1a1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699397" name="be2b52c0-032c-11f0-bab1-eba80e1a1586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808812" name="c53c19a0-032c-11f0-857d-8f1496ffe7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139668" name="c53c19a0-032c-11f0-857d-8f1496ffe76b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4034990" name="1ca8f860-032e-11f0-9ee4-ff4e10f471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852887" name="1ca8f860-032e-11f0-9ee4-ff4e10f471b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867529" name="20bbe890-032e-11f0-9c81-7f4e987396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301865" name="20bbe890-032e-11f0-9c81-7f4e9873961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076733" name="3296adc0-032e-11f0-88b6-b93ef9820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195939" name="3296adc0-032e-11f0-88b6-b93ef9820b7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501773" name="3b89a220-032e-11f0-b2aa-db41ad0b27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635085" name="3b89a220-032e-11f0-b2aa-db41ad0b27cb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093421" name="4cc0fb60-032e-11f0-b69b-d745a3aea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710153" name="4cc0fb60-032e-11f0-b69b-d745a3aea6b6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309738" name="574c1bf0-032e-11f0-be31-af29cd88a6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120213" name="574c1bf0-032e-11f0-be31-af29cd88a69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968596" name="187093f0-0330-11f0-baa3-b7b2de6a0e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388333" name="187093f0-0330-11f0-baa3-b7b2de6a0e32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781615" name="25ff3080-0330-11f0-9f51-9150a9c45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127405" name="25ff3080-0330-11f0-9f51-9150a9c45c6d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67493" name="358b71d0-0330-11f0-8956-3fa2d48523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825407" name="358b71d0-0330-11f0-8956-3fa2d4852325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080525" name="76496e10-0331-11f0-98aa-adace14c90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474605" name="76496e10-0331-11f0-98aa-adace14c908f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Feinputz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030590" name="b92b2a20-0331-11f0-8c9a-5d0ef216d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367269" name="b92b2a20-0331-11f0-8c9a-5d0ef216d86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820086" name="bc7bb4b0-0331-11f0-9e2b-db945a5ad7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661715" name="bc7bb4b0-0331-11f0-9e2b-db945a5ad70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Kieselwurf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483229" name="eab18a30-0331-11f0-be3b-67d852059d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506824" name="eab18a30-0331-11f0-be3b-67d852059dc1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893537" name="ef3f9dd0-0331-11f0-b454-11414193f6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304419" name="ef3f9dd0-0331-11f0-b454-11414193f67c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Susenbergstrasse 141, 8044 Zürich.</w:t>
          </w:r>
        </w:p>
        <w:p>
          <w:pPr>
            <w:spacing w:before="0" w:after="0"/>
          </w:pPr>
          <w:r>
            <w:t>208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footer.xml" Type="http://schemas.openxmlformats.org/officeDocument/2006/relationships/footer" Id="rId8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