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Dachpappe 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Holzzement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EW Aadorf Schulstrasse 3, 8355 Aadorf</w:t>
          </w:r>
        </w:p>
        <w:p>
          <w:pPr>
            <w:spacing w:before="0" w:after="0"/>
          </w:pPr>
          <w:r>
            <w:t>219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