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EW Aadorf Schulstrasse 3, 8355 Aadorf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219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94430553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32304197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