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4764830" name="beb8e3f0-0896-11f0-ac3c-67350e6294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65970" name="beb8e3f0-0896-11f0-ac3c-67350e6294e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066264" name="c76e0c00-0896-11f0-9d01-ef67b2e2e2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908838" name="c76e0c00-0896-11f0-9d01-ef67b2e2e25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Unterdach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Dachpappe 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171079" name="203eb5f0-0897-11f0-b142-6f61557edc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217693" name="203eb5f0-0897-11f0-b142-6f61557edc1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648170" name="2a52f8d0-0897-11f0-9dcc-37be4b166d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332654" name="2a52f8d0-0897-11f0-9dcc-37be4b166dd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5685485" name="32e53a20-0898-11f0-9f43-67035778b1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463896" name="32e53a20-0898-11f0-9f43-67035778b13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090116" name="3bd06650-0898-11f0-b78d-9f223a0612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001835" name="3bd06650-0898-11f0-b78d-9f223a0612a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826830" name="c4a9a9f0-0898-11f0-8a34-99172ebde0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99939" name="c4a9a9f0-0898-11f0-8a34-99172ebde04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4936730" name="c9de84e0-0898-11f0-aa23-3904742c2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235245" name="c9de84e0-0898-11f0-aa23-3904742c20f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3384112" name="df74a460-0898-11f0-929b-3b521bd651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466700" name="df74a460-0898-11f0-929b-3b521bd6512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6285070" name="e85214f0-0898-11f0-8646-ff4e243227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435407" name="e85214f0-0898-11f0-8646-ff4e2432276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H+D +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7013295" name="f18549d0-089c-11f0-bee2-1d6eb62151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08720" name="f18549d0-089c-11f0-bee2-1d6eb62151d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181006" name="f82610d0-089c-11f0-b243-2b7dca5870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824877" name="f82610d0-089c-11f0-b243-2b7dca58706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H+D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9855029" name="1e323560-089d-11f0-b2f5-970e56e5d7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124331" name="1e323560-089d-11f0-b2f5-970e56e5d74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3449498" name="298fc120-089d-11f0-ab8b-cdee2471b1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255107" name="298fc120-089d-11f0-ab8b-cdee2471b14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H+D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0246408" name="4d561460-089d-11f0-926e-3123c4df58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634206" name="4d561460-089d-11f0-926e-3123c4df58f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4239907" name="56760c30-089d-11f0-b9c8-57f6e2de14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483043" name="56760c30-089d-11f0-b9c8-57f6e2de14e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H+D +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63102" name="645bf080-089d-11f0-92aa-c58a3e5cb0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135580" name="645bf080-089d-11f0-92aa-c58a3e5cb02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8994575" name="7bf6e0b0-089d-11f0-a10e-d9c4468cca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859794" name="7bf6e0b0-089d-11f0-a10e-d9c4468cca6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Empfang / Büro / Sitzungszimmer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624651" name="5134b8b0-089e-11f0-943c-6fbae370aa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915249" name="5134b8b0-089e-11f0-943c-6fbae370aaa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247833" name="5e8f7400-089e-11f0-a59e-fb02dbef86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30624" name="5e8f7400-089e-11f0-a59e-fb02dbef86b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Sitzungszimmer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1586555" name="33ecec80-08a0-11f0-8523-7f8c393782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275535" name="33ecec80-08a0-11f0-8523-7f8c3937827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326166" name="3866b4d0-08a0-11f0-915b-4fc14d43d3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520163" name="3866b4d0-08a0-11f0-915b-4fc14d43d34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Sitzungszimmer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3170043" name="4ea79340-08a0-11f0-a141-3539122a6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118391" name="4ea79340-08a0-11f0-a141-3539122a677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342930" name="51ef9250-08a0-11f0-bfa1-2396d6ef91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490351" name="51ef9250-08a0-11f0-bfa1-2396d6ef914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EG- 2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6091217" name="59e61360-08a2-11f0-87b6-d94bcc5621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995200" name="59e61360-08a2-11f0-87b6-d94bcc56218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2225625" name="62d8e0b0-08a2-11f0-a5be-0bcb50fd1a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777588" name="62d8e0b0-08a2-11f0-a5be-0bcb50fd1a3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EG- 2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7229164" name="7c8a54d0-08a2-11f0-8f12-01e4767a7f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918023" name="7c8a54d0-08a2-11f0-8f12-01e4767a7f7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685265" name="8343fb00-08a2-11f0-9f82-4bba471fd3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994963" name="8343fb00-08a2-11f0-9f82-4bba471fd37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Grossraum 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3975829" name="fb849660-08a2-11f0-a22c-776d99c24c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827764" name="fb849660-08a2-11f0-a22c-776d99c24c3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896517" name="06594310-08a3-11f0-b627-ddb55008b6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110814" name="06594310-08a3-11f0-b627-ddb55008b62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WC / Aufenthaltsraum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144645" name="65977990-08a4-11f0-bd5a-a35e4bcb47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472484" name="65977990-08a4-11f0-bd5a-a35e4bcb472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808124" name="6cac1100-08a4-11f0-a0dc-75e6da4790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774604" name="6cac1100-08a4-11f0-a0dc-75e6da47909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WC / Aufenthaltsraum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0976273" name="a42b8660-08a4-11f0-8b43-d355aa8075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984312" name="a42b8660-08a4-11f0-8b43-d355aa80753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516744" name="a8d44df0-08a4-11f0-bc05-cbc969f83f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034773" name="a8d44df0-08a4-11f0-bc05-cbc969f83f0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WC / Aufenthaltsraum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959169" name="32bcb7a0-08a5-11f0-9f72-d70901c0e7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381306" name="32bcb7a0-08a5-11f0-9f72-d70901c0e73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165467" name="373372b0-08a5-11f0-8090-1db23bbf72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761008" name="373372b0-08a5-11f0-8090-1db23bbf723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WC / Aufenthaltsraum </w:t>
            </w:r>
          </w:p>
          <w:p>
            <w:pPr>
              <w:spacing w:before="0" w:after="0"/>
            </w:pPr>
            <w:r>
              <w:t>1.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303486" name="4617db40-08a5-11f0-baff-6faa4303a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824615" name="4617db40-08a5-11f0-baff-6faa4303a22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0728402" name="4ad00c20-08a5-11f0-9708-59a3024af7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789863" name="4ad00c20-08a5-11f0-9708-59a3024af79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Installation </w:t>
            </w:r>
          </w:p>
          <w:p>
            <w:pPr>
              <w:spacing w:before="0" w:after="0"/>
            </w:pPr>
            <w:r>
              <w:t>1.UG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3300905" name="f6d8c4c0-08a6-11f0-bdf7-23cb5f6cc5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537757" name="f6d8c4c0-08a6-11f0-bdf7-23cb5f6cc5b6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7858326" name="fc74ed00-08a6-11f0-8052-23654fa995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237523" name="fc74ed00-08a6-11f0-8052-23654fa9952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Installation </w:t>
            </w:r>
          </w:p>
          <w:p>
            <w:pPr>
              <w:spacing w:before="0" w:after="0"/>
            </w:pPr>
            <w:r>
              <w:t>1.UG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7075912" name="28f80970-08a7-11f0-9edc-430a27c1de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911394" name="28f80970-08a7-11f0-9edc-430a27c1de5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2106456" name="2f5314e0-08a7-11f0-81bd-a9bd099df6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97018" name="2f5314e0-08a7-11f0-81bd-a9bd099df65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Installation </w:t>
            </w:r>
          </w:p>
          <w:p>
            <w:pPr>
              <w:spacing w:before="0" w:after="0"/>
            </w:pPr>
            <w:r>
              <w:t>1.UG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2885019" name="40c24700-08a7-11f0-a852-c3b334d8e5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349454" name="40c24700-08a7-11f0-a852-c3b334d8e54a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687865" name="44f0d580-08a7-11f0-a12d-695e02b48d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027713" name="44f0d580-08a7-11f0-a12d-695e02b48da5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Holzzement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535245" name="b7233070-08a8-11f0-85db-45dda5a3f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176599" name="b7233070-08a8-11f0-85db-45dda5a3f71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7173900" name="bc794f00-08a8-11f0-b086-e320894e8b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957967" name="bc794f00-08a8-11f0-b086-e320894e8bf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0023302" name="e475d1e0-08a8-11f0-a985-3bf237232d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994423" name="e475d1e0-08a8-11f0-a985-3bf237232d09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0787891" name="e9b53420-08a8-11f0-b34f-bffa643939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204225" name="e9b53420-08a8-11f0-b34f-bffa6439395d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45565" name="592e57f0-08a9-11f0-a849-853162d31d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607228" name="592e57f0-08a9-11f0-a849-853162d31d34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713893" name="626b74b0-08a9-11f0-a96d-8517cf77c5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202051" name="626b74b0-08a9-11f0-a96d-8517cf77c5d4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Altbau / Neubau </w:t>
            </w:r>
          </w:p>
          <w:p>
            <w:pPr>
              <w:spacing w:before="0" w:after="0"/>
            </w:pPr>
            <w:r>
              <w:t>2.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7495275" name="9f387d20-08a9-11f0-9659-0194dcaa31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370347" name="9f387d20-08a9-11f0-9659-0194dcaa311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0286418" name="a32520a0-08a9-11f0-ba8f-e7547b249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421137" name="a32520a0-08a9-11f0-ba8f-e7547b2490f4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EW Aadorf Schulstrasse 3, 8355 Aadorf</w:t>
          </w:r>
        </w:p>
        <w:p>
          <w:pPr>
            <w:spacing w:before="0" w:after="0"/>
          </w:pPr>
          <w:r>
            <w:t>219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