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Altschwand 860, 8735 Rüeterswil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200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707333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2276639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