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Altschwand 860, 8735 Rüeterswil</w:t>
          </w:r>
        </w:p>
        <w:p>
          <w:pPr>
            <w:spacing w:before="0" w:after="0"/>
          </w:pPr>
          <w:r>
            <w:t>200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