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0761874" name="9433e320-001f-11f0-ae2f-5b4be5547b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67835" name="9433e320-001f-11f0-ae2f-5b4be5547bb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8450348" name="9b990b90-001f-11f0-a8fa-698b3bdffc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323271" name="9b990b90-001f-11f0-a8fa-698b3bdffce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6274697" name="0a0182b0-0020-11f0-ac07-350b66fc01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480432" name="0a0182b0-0020-11f0-ac07-350b66fc010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9041566" name="10185930-0020-11f0-a1d4-41c72ce6b1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189348" name="10185930-0020-11f0-a1d4-41c72ce6b1b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3897102" name="53c53800-0021-11f0-bfdd-31caa531cf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213264" name="53c53800-0021-11f0-bfdd-31caa531cfe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5017376" name="5bbe6310-0021-11f0-8365-ef8ab1fadd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21330" name="5bbe6310-0021-11f0-8365-ef8ab1faddf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1645677" name="6ecd3b70-0021-11f0-854f-d762d5179d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334845" name="6ecd3b70-0021-11f0-854f-d762d5179db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9322117" name="739f35e0-0021-11f0-a8b7-01e9247e94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0049830" name="739f35e0-0021-11f0-a8b7-01e9247e945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9479134" name="89a9e920-0021-11f0-8b86-9fd6599df4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780283" name="89a9e920-0021-11f0-8b86-9fd6599df40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7087485" name="8e7999a0-0021-11f0-bee8-cf36737230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909452" name="8e7999a0-0021-11f0-bee8-cf36737230f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7427314" name="9aa85810-0021-11f0-96fe-0b9a90763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727896" name="9aa85810-0021-11f0-96fe-0b9a90763c7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5623640" name="a1624c60-0021-11f0-b0f0-2d9ce47e28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688604" name="a1624c60-0021-11f0-b0f0-2d9ce47e282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7360041" name="0f1cac60-0026-11f0-aa3e-03c22a8fa7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828763" name="0f1cac60-0026-11f0-aa3e-03c22a8fa73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6017255" name="173398a0-0026-11f0-a625-83d68034c9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3518069" name="173398a0-0026-11f0-a625-83d68034c99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9604256" name="27d875e0-0026-11f0-b729-73d31769b5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653005" name="27d875e0-0026-11f0-b729-73d31769b5e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9561347" name="5c43cd70-0026-11f0-80d1-237394c6d8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052600" name="5c43cd70-0026-11f0-80d1-237394c6d81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5643239" name="6abb1c50-0026-11f0-aad1-219db9cb97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235230" name="6abb1c50-0026-11f0-aad1-219db9cb97e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386663" name="8625b220-0026-11f0-adda-bf23b3f588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679812" name="8625b220-0026-11f0-adda-bf23b3f5884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3338609" name="97503a20-0026-11f0-8af5-ff655292bf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56022" name="97503a20-0026-11f0-8af5-ff655292bfb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0046776" name="9a54c790-0026-11f0-af30-65fa55569e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656777" name="9a54c790-0026-11f0-af30-65fa55569e3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0157989" name="afd2f240-0026-11f0-ac24-e1a2692b7f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890522" name="afd2f240-0026-11f0-ac24-e1a2692b7f3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4510822" name="b7a0c790-0026-11f0-8c8c-1d000e907a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172107" name="b7a0c790-0026-11f0-8c8c-1d000e907a9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8482577" name="cbe560d0-0026-11f0-a060-a386a7ceef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590710" name="cbe560d0-0026-11f0-a060-a386a7ceefe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2583978" name="d25309e0-0026-11f0-bdf6-5bd671acb9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6280693" name="d25309e0-0026-11f0-bdf6-5bd671acb97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5777598" name="e225a300-0026-11f0-b303-35da87c84a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3293" name="e225a300-0026-11f0-b303-35da87c84a3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3373167" name="e6c4cda0-0026-11f0-914c-dd2c7fbc41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4311" name="e6c4cda0-0026-11f0-914c-dd2c7fbc416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2897438" name="0a52d2d0-0027-11f0-8bd5-81828a7920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7949626" name="0a52d2d0-0027-11f0-8bd5-81828a79205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2826829" name="0e9fe5d0-0027-11f0-a23c-f958857f80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782014" name="0e9fe5d0-0027-11f0-a23c-f958857f80e2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4755234" name="49673330-0027-11f0-97bf-53a3d3ca86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003617" name="49673330-0027-11f0-97bf-53a3d3ca86e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1859824" name="551bdfa0-0027-11f0-9622-533a80e345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042351" name="551bdfa0-0027-11f0-9622-533a80e345c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OG/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769896" name="7c9305e0-0027-11f0-bf8f-85768e1c55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958904" name="7c9305e0-0027-11f0-bf8f-85768e1c552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3255063" name="837c4790-0027-11f0-9eaf-919711ee0f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003455" name="837c4790-0027-11f0-9eaf-919711ee0fc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Altschwand 860, 8735 Rüeterswil</w:t>
          </w:r>
        </w:p>
        <w:p>
          <w:pPr>
            <w:spacing w:before="0" w:after="0"/>
          </w:pPr>
          <w:r>
            <w:t>200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