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Shoppi Tivoli Bershka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5760000" cy="2031746"/>
            <wp:effectExtent l="0" t="0" r="0" b="0"/>
            <wp:docPr id="43079224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3061651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03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Metalgips Europa S.L</w:t>
            </w:r>
          </w:p>
          <w:p>
            <w:pPr>
              <w:spacing w:before="0" w:after="0" w:line="240" w:lineRule="auto"/>
            </w:pPr>
            <w:r>
              <w:rPr/>
              <w:t>Poligono de Pocomoco</w:t>
            </w:r>
          </w:p>
          <w:p>
            <w:pPr>
              <w:spacing w:before="0" w:after="0" w:line="240" w:lineRule="auto"/>
            </w:pPr>
            <w:r>
              <w:rPr/>
              <w:t> 1 Avda 36</w:t>
            </w:r>
          </w:p>
          <w:p>
            <w:pPr>
              <w:spacing w:before="0" w:after="0" w:line="240" w:lineRule="auto"/>
            </w:pPr>
            <w:r>
              <w:rPr/>
              <w:t>Parcela B-7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2038350" cy="720000"/>
                  <wp:effectExtent l="0" t="0" r="0" b="0"/>
                  <wp:docPr id="994826240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5299868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5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