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Fluchtweg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8197180" name="3b700d00-055a-11f0-95f0-cda40aab28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998435" name="3b700d00-055a-11f0-95f0-cda40aab289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4138285" name="409b7210-055a-11f0-8d01-f1964d9e6d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2510781" name="409b7210-055a-11f0-8d01-f1964d9e6d2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3099705" name="0070f150-055b-11f0-98f1-ef3e52ff42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881360" name="0070f150-055b-11f0-98f1-ef3e52ff42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5168644" name="055dc6c0-055b-11f0-8a0c-bf22f63996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0638356" name="055dc6c0-055b-11f0-8a0c-bf22f63996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abgehängte Decke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5505425" name="1e554440-055c-11f0-a619-3f3945c098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17478" name="1e554440-055c-11f0-a619-3f3945c098f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9695929" name="221a3b80-055c-11f0-bd69-e785be1e43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924556" name="221a3b80-055c-11f0-bd69-e785be1e43d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abgehängte Decke 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8973421" name="631201e0-055c-11f0-852c-4f817418f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788906" name="631201e0-055c-11f0-852c-4f817418f3f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5786462" name="889917f0-055c-11f0-9df8-496759a0d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14736" name="889917f0-055c-11f0-9df8-496759a0dc3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4281525" name="509b7c70-055d-11f0-9a2a-5570b21de7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045344" name="509b7c70-055d-11f0-9a2a-5570b21de75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4350261" name="57202ff0-055d-11f0-aabe-eb978ba919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791414" name="57202ff0-055d-11f0-aabe-eb978ba9194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Umkleide Personal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1804347" name="e4975b20-055c-11f0-8428-372aa49a4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318411" name="e4975b20-055c-11f0-8428-372aa49a4de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4135335" name="eb05a070-055c-11f0-b7f3-ad723ab6f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673160" name="eb05a070-055c-11f0-b7f3-ad723ab6fb7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