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Blei 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schwermettall: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3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 und Verkleidungsholz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82,192 %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