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Susenbergstrasse 141, 8044 Zürich.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208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353685060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194888595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