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Susenbergstrasse 141, 8044 Zürich.</w:t>
          </w:r>
        </w:p>
        <w:p>
          <w:pPr>
            <w:spacing w:before="0" w:after="0"/>
          </w:pPr>
          <w:r>
            <w:t>208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