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092965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175401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016851" name="6c306050-031d-11f0-80cc-6baf1b6bb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913279" name="6c306050-031d-11f0-80cc-6baf1b6bb9c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797966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174993" name="34afbd00-031e-11f0-9947-cb723c0f4f7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363019" name="386264c0-031e-11f0-aff8-13f8c3bb7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060199" name="386264c0-031e-11f0-aff8-13f8c3bb72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666816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612017" name="9ae31c10-031f-11f0-8095-fd715e29237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159516" name="9f942100-031f-11f0-9aa0-f73d208913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056486" name="9f942100-031f-11f0-9aa0-f73d208913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920485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678692" name="41be4230-0320-11f0-bc48-6b0435fff0f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64965" name="48c32230-0320-11f0-85fd-4f498b4527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05114" name="48c32230-0320-11f0-85fd-4f498b45271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247043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808235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553655" name="5def0e30-0320-11f0-9602-e9ab547dc2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647412" name="5def0e30-0320-11f0-9602-e9ab547dc2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529007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355192" name="846da3a0-0320-11f0-b967-f937f968db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159896" name="87ea6e50-0320-11f0-9e19-c59efe4ce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467737" name="87ea6e50-0320-11f0-9e19-c59efe4ce81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769247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624857" name="98ecfbf0-0320-11f0-8c85-35163ae217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350051" name="9e6632e0-0320-11f0-a6e8-bb4a24567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347161" name="9e6632e0-0320-11f0-a6e8-bb4a24567c2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80125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22847" name="ac58c160-0320-11f0-a3d4-434754b6085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723628" name="b7294f60-0320-11f0-9c7a-f1f017071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669161" name="b7294f60-0320-11f0-9c7a-f1f017071a4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92632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005419" name="d48d4430-0320-11f0-b40b-1f7f709bb45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009793" name="da754280-0320-11f0-9311-3f57c7b87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09439" name="da754280-0320-11f0-9311-3f57c7b87c0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354645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306740" name="fb03c350-0320-11f0-886f-654350bfe1d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092141" name="019dac80-0321-11f0-b34c-8b86d2787e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94986" name="019dac80-0321-11f0-b34c-8b86d2787e1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860354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229175" name="12ca0940-0321-11f0-b57d-7bd97e5e10b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530454" name="3e19fce0-0321-11f0-a8bc-7100565b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206795" name="3e19fce0-0321-11f0-a8bc-7100565b6e5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681579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91739" name="5f8967d0-0321-11f0-82d3-2bcfe2a2be4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677574" name="62ec41e0-0321-11f0-af82-2d71988f62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22292" name="62ec41e0-0321-11f0-af82-2d71988f62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031685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717567" name="6f7136a0-0321-11f0-9ff5-2f513d15cf0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450630" name="770b78d0-0321-11f0-b318-8bcac00eeb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602779" name="770b78d0-0321-11f0-b318-8bcac00eebc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050792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616003" name="cce5c620-0321-11f0-a76c-f7666074d56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234342" name="d1ca3720-0321-11f0-a635-b756ff437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915642" name="d1ca3720-0321-11f0-a635-b756ff4370c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271450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33616" name="997d14b0-0325-11f0-aeaa-9b2dd0507be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592282" name="c3e2cf60-0325-11f0-8e49-5f9dcdb2b3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764359" name="c3e2cf60-0325-11f0-8e49-5f9dcdb2b33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019398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903301" name="7607c7a0-0325-11f0-a57f-0d9e6fa6fcd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038015" name="7a4682c0-0325-11f0-9211-bf533013d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663179" name="7a4682c0-0325-11f0-9211-bf533013dcd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827596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717471" name="d0077bb0-0325-11f0-bfe4-ed8d1c8ddc9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620027" name="d843ca40-0325-11f0-a903-b3b7affe5c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46913" name="d843ca40-0325-11f0-a903-b3b7affe5ce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493042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167875" name="ed6ca900-0325-11f0-b957-256eb701857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93057" name="f300e200-0325-11f0-837e-73c78a2ce3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88046" name="f300e200-0325-11f0-837e-73c78a2ce3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307768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69419" name="18ac21e0-0326-11f0-85d9-45864b8dabc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596084" name="1d5f22a0-0326-11f0-b27c-732165f009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444727" name="1d5f22a0-0326-11f0-b27c-732165f009d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165320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904172" name="32862ca0-0326-11f0-a47c-b11097ba29c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371235" name="3717c2b0-0326-11f0-aa47-e753289f88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947395" name="3717c2b0-0326-11f0-aa47-e753289f883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861580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930912" name="547f8810-0326-11f0-9261-2d05159a8f1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174387" name="59f58ab0-0326-11f0-af74-75a5c56b12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381262" name="59f58ab0-0326-11f0-af74-75a5c56b127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409946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045236" name="8f84c170-0329-11f0-95f8-1f656c101eb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353306" name="9534bfd0-0329-11f0-9d60-01f98e938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363910" name="9534bfd0-0329-11f0-9d60-01f98e9380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320203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025264" name="a38bb570-0329-11f0-8cdd-c3162f3e21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299975" name="aafbb350-0329-11f0-bc27-5f393bfe4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479078" name="aafbb350-0329-11f0-bc27-5f393bfe489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02377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07806" name="b6072770-0329-11f0-a821-fbfc16a0c79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978080" name="ba5dd760-0329-11f0-bc13-09c2f1a4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40685" name="ba5dd760-0329-11f0-bc13-09c2f1a4f1b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558406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673721" name="030c1a80-032a-11f0-9240-5590a1966c4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409827" name="07afd900-032a-11f0-aed8-ad4cb8f6e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644410" name="07afd900-032a-11f0-aed8-ad4cb8f6e8d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469161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449716" name="2c941f60-032a-11f0-8e7b-1508acedd77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506862" name="303ed7e0-032a-11f0-a961-2f9f361085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575014" name="303ed7e0-032a-11f0-a961-2f9f36108595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Entreè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294308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25251" name="3f916b90-032a-11f0-ae0d-5d5987887c09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836697" name="43cddcc0-032a-11f0-a1ad-a317e4f16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316030" name="43cddcc0-032a-11f0-a1ad-a317e4f16b9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030401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177098" name="7cb76970-032a-11f0-aa78-8b67e75e815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908609" name="8317f320-032a-11f0-a0e4-2bc41f5985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303228" name="8317f320-032a-11f0-a0e4-2bc41f5985a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065755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012225" name="eaf4e380-032b-11f0-bbf7-5bfbed652a55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781984" name="efa5e870-032b-11f0-bc5f-8f2821dd4c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22497" name="efa5e870-032b-11f0-bc5f-8f2821dd4cf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929288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95168" name="095f72e0-032c-11f0-9516-6f07175428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170456" name="13662130-032c-11f0-93e8-e92a1e3b42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21777" name="13662130-032c-11f0-93e8-e92a1e3b426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734132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872141" name="a8072410-032c-11f0-8448-c1d913b69d5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339535" name="add7c9d0-032c-11f0-b2e0-eb8cc4a311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627851" name="add7c9d0-032c-11f0-b2e0-eb8cc4a3112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687305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516671" name="be2b52c0-032c-11f0-bab1-eba80e1a158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966195" name="c53c19a0-032c-11f0-857d-8f1496ffe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209859" name="c53c19a0-032c-11f0-857d-8f1496ffe76b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131082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262829" name="1ca8f860-032e-11f0-9ee4-ff4e10f471b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363102" name="20bbe890-032e-11f0-9c81-7f4e987396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867293" name="20bbe890-032e-11f0-9c81-7f4e9873961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20895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269112" name="3296adc0-032e-11f0-88b6-b93ef9820b7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328917" name="3b89a220-032e-11f0-b2aa-db41ad0b27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40328" name="3b89a220-032e-11f0-b2aa-db41ad0b27c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744139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839410" name="4cc0fb60-032e-11f0-b69b-d745a3aea6b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548139" name="574c1bf0-032e-11f0-be31-af29cd88a6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993333" name="574c1bf0-032e-11f0-be31-af29cd88a69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58041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190762" name="187093f0-0330-11f0-baa3-b7b2de6a0e3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495427" name="25ff3080-0330-11f0-9f51-9150a9c45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172723" name="25ff3080-0330-11f0-9f51-9150a9c45c6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649269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622422" name="358b71d0-0330-11f0-8956-3fa2d4852325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670194" name="76496e10-0331-11f0-98aa-adace14c90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097577" name="76496e10-0331-11f0-98aa-adace14c908f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Feinputz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196791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369819" name="b92b2a20-0331-11f0-8c9a-5d0ef216d86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685891" name="bc7bb4b0-0331-11f0-9e2b-db945a5ad7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183023" name="bc7bb4b0-0331-11f0-9e2b-db945a5ad70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Kieselwurf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926745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352187" name="eab18a30-0331-11f0-be3b-67d852059dc1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296212" name="ef3f9dd0-0331-11f0-b454-11414193f6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333769" name="ef3f9dd0-0331-11f0-b454-11414193f67c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footer.xml" Type="http://schemas.openxmlformats.org/officeDocument/2006/relationships/footer" Id="rId8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