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Gipsplatte</w:t>
            </w:r>
          </w:p>
          <w:p>
            <w:pPr>
              <w:spacing w:before="0" w:after="0"/>
            </w:pPr>
            <w:r>
              <w:t>Reviklappe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0128847" name="36f5ed00-054e-11f0-9c46-19185e0b5f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4938515" name="36f5ed00-054e-11f0-9c46-19185e0b5fc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2314144" name="3a918a50-054e-11f0-bce0-bb910ef455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9311397" name="3a918a50-054e-11f0-bce0-bb910ef455e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Gipskartonplatte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836873" name="359e56d0-054f-11f0-8436-13c25db52a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0293160" name="359e56d0-054f-11f0-8436-13c25db52ab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8448689" name="3fd5b210-054f-11f0-bfbf-552638ffaa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0623630" name="3fd5b210-054f-11f0-bfbf-552638ffaa8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Gipskartonplatte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7255019" name="798c79d0-054f-11f0-8b7b-3fd731b8ba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9043987" name="798c79d0-054f-11f0-8b7b-3fd731b8baaf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4015598" name="21e39190-0550-11f0-a2a6-8f0c0372d7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9696615" name="21e39190-0550-11f0-a2a6-8f0c0372d7c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Gipskartonplatte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5238" name="0bab7040-0551-11f0-8f38-499a0531f9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936616" name="0bab7040-0551-11f0-8f38-499a0531f906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1869802" name="0f774550-0551-11f0-aef6-cd508bdffb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1094553" name="0f774550-0551-11f0-aef6-cd508bdffb5b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Lager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Gipskartonplatte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1411053" name="8cc90700-0551-11f0-bd09-05966daab5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0918089" name="8cc90700-0551-11f0-bd09-05966daab521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3189191" name="93c163e0-0551-11f0-b130-9d829133de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6951397" name="93c163e0-0551-11f0-b130-9d829133de3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Gipskartonplatte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0652277" name="aad57e90-0556-11f0-95cd-4764968de9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2106656" name="aad57e90-0556-11f0-95cd-4764968de92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9049572" name="b250c710-0556-11f0-8836-29fd086082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7570604" name="b250c710-0556-11f0-8836-29fd086082b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Gipskartonplatte </w:t>
            </w:r>
          </w:p>
          <w:p>
            <w:pPr>
              <w:spacing w:before="0" w:after="0"/>
            </w:pPr>
            <w:r>
              <w:t>Lichtkanal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850582" name="c8d02760-0551-11f0-8c59-3d4e062cf3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7212536" name="c8d02760-0551-11f0-8c59-3d4e062cf3f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9316148" name="cf0a1640-0551-11f0-8ee4-03a3372dc2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1384668" name="cf0a1640-0551-11f0-8ee4-03a3372dc274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Gipskartonplatte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2668478" name="fb4314e0-0552-11f0-a6ee-2b294acc74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2753208" name="fb4314e0-0552-11f0-a6ee-2b294acc74b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671914" name="fdcccd00-0552-11f0-b10c-1df6dbc908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4754803" name="fdcccd00-0552-11f0-b10c-1df6dbc908a0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Gipskartonplatte </w:t>
            </w:r>
          </w:p>
          <w:p>
            <w:pPr>
              <w:spacing w:before="0" w:after="0"/>
            </w:pPr>
            <w:r>
              <w:t>abgehängte 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3711717" name="1061e180-0553-11f0-8451-c7056bd18b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6459262" name="1061e180-0553-11f0-8451-c7056bd18bb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3826768" name="150a5af0-0553-11f0-89dc-131cdcf67c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1222449" name="150a5af0-0553-11f0-89dc-131cdcf67c5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Gipskartonplatte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1041771" name="5f076530-0553-11f0-b8ad-abf9ab8f38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4528340" name="5f076530-0553-11f0-b8ad-abf9ab8f3899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7068279" name="64c28720-0553-11f0-9f10-193c4f0ca0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7981150" name="64c28720-0553-11f0-9f10-193c4f0ca0d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Gipskartonplatte </w:t>
            </w:r>
          </w:p>
          <w:p>
            <w:pPr>
              <w:spacing w:before="0" w:after="0"/>
            </w:pPr>
            <w:r>
              <w:t>abgehängte 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0024541" name="7cc2efe0-0553-11f0-be25-4139274b9a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2799890" name="7cc2efe0-0553-11f0-be25-4139274b9ab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2348297" name="82d95130-0553-11f0-b46d-e5c7dc4843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2593717" name="82d95130-0553-11f0-b46d-e5c7dc48432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Gipskartonplatte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2877142" name="910713f0-0553-11f0-a7d1-317179a066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6993744" name="910713f0-0553-11f0-a7d1-317179a06611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920122" name="a26b97b0-0553-11f0-914a-e5e59630a8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9580524" name="a26b97b0-0553-11f0-914a-e5e59630a8c4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Umkleide Herren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Gipskartonplatte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1316034" name="b9780380-0553-11f0-9f00-3158914e0c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094597" name="b9780380-0553-11f0-9f00-3158914e0c34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235229" name="c64f8510-0553-11f0-a2d4-b9ced9c979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8371425" name="c64f8510-0553-11f0-a2d4-b9ced9c9794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Umkleide Damen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Gipskartonplatte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2567358" name="355c7990-0554-11f0-b1f4-855b38d739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8750913" name="355c7990-0554-11f0-b1f4-855b38d7397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Umkleide Damen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Gipskartonplatte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3136275" name="ac4a7d40-0554-11f0-a09d-0510b6f437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7104354" name="ac4a7d40-0554-11f0-a09d-0510b6f4372e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2242459" name="b4b99ba0-0554-11f0-b333-293dcb50e5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4476931" name="b4b99ba0-0554-11f0-b333-293dcb50e5a7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Umkleide Damen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Gipskartonplatte </w:t>
            </w:r>
          </w:p>
          <w:p>
            <w:pPr>
              <w:spacing w:before="0" w:after="0"/>
            </w:pPr>
            <w:r>
              <w:t>abgehängte 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2142110" name="54088950-0555-11f0-b843-1543ec29ab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9362969" name="54088950-0555-11f0-b843-1543ec29ab8f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816322" name="60167950-0555-11f0-8cb1-6fa143fa78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4987192" name="60167950-0555-11f0-8cb1-6fa143fa7884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Umkleide Damen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Gipskartonplatte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8858259" name="9aaf8ac0-0555-11f0-bd94-3540d0fbf0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429906" name="9aaf8ac0-0555-11f0-bd94-3540d0fbf076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5702321" name="a56760a0-0555-11f0-a1d9-7b576a89df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2881617" name="a56760a0-0555-11f0-a1d9-7b576a89df98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Gipskartonplatte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3928622" name="fe871f80-0556-11f0-82aa-b35630b3fc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9744747" name="fe871f80-0556-11f0-82aa-b35630b3fcd9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4311395" name="09135180-0557-11f0-832a-2b72866135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4913919" name="09135180-0557-11f0-832a-2b7286613536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Gipskartonplatte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9505024" name="2a4b31b0-0557-11f0-9c06-356b275eb4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9253271" name="2a4b31b0-0557-11f0-9c06-356b275eb46d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1583054" name="4321d630-0557-11f0-9e46-2d56f5a9d1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5102990" name="4321d630-0557-11f0-9e46-2d56f5a9d178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Ladenfläche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Gipskartonplatte </w:t>
            </w:r>
          </w:p>
          <w:p>
            <w:pPr>
              <w:spacing w:before="0" w:after="0"/>
            </w:pPr>
            <w:r>
              <w:t>abgehängte 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3942339" name="5d829d20-0557-11f0-a069-31c8406142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0855502" name="5d829d20-0557-11f0-a069-31c8406142d6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9849158" name="65dd9740-0557-11f0-9893-7f7d08d827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535771" name="65dd9740-0557-11f0-9893-7f7d08d827e2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Shoppi Tivoli ZARA</w:t>
          </w:r>
        </w:p>
        <w:p>
          <w:pPr>
            <w:spacing w:before="0" w:after="0"/>
          </w:pPr>
          <w:r>
            <w:t>217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footer.xml" Type="http://schemas.openxmlformats.org/officeDocument/2006/relationships/footer" Id="rId43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