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9846361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18165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89550" name="bf46fa10-fa67-11ef-85c3-17a64b1c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655374" name="bf46fa10-fa67-11ef-85c3-17a64b1cb3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597236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965618" name="f4edb7d0-fa67-11ef-b509-b54a4e18e5d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151120" name="fc622280-fa67-11ef-bf3a-293867faaa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8911" name="fc622280-fa67-11ef-bf3a-293867faaa5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905401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8871" name="18da7ed0-fa68-11ef-948a-a9530844b91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50510" name="20e0f050-fa68-11ef-8387-6d15081d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958727" name="20e0f050-fa68-11ef-8387-6d15081d8af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734777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319454" name="3cbf5690-fa68-11ef-a134-bff8be9d81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249734" name="4042ff10-fa68-11ef-ae14-fbe568a47c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67791" name="4042ff10-fa68-11ef-ae14-fbe568a47c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773062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118119" name="5b1d62d0-fa68-11ef-9b88-19623232c2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3941943" name="5e8964a0-fa68-11ef-8e82-d7a399cc8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17660" name="5e8964a0-fa68-11ef-8e82-d7a399cc84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547831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31058" name="88897fb0-fa68-11ef-8891-77ab7f38ab8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254159" name="823726d0-fa68-11ef-8b58-07963cd6f8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308225" name="823726d0-fa68-11ef-8b58-07963cd6f8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974729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340861" name="b05c6b70-fa71-11ef-9a36-3740378573e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6810434" name="b59935a0-fa71-11ef-be65-2feb12621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84772" name="b59935a0-fa71-11ef-be65-2feb1262173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726048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278426" name="d6f69f30-fa71-11ef-9ff8-a7da05a58d9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731960" name="dceef130-fa71-11ef-9837-7d19886bf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04395" name="dceef130-fa71-11ef-9837-7d19886bf4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25579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6443" name="4f3fed20-fa72-11ef-b2e6-21adfbb7e8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981373" name="585e8560-fa72-11ef-99a4-79ad69866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741059" name="585e8560-fa72-11ef-99a4-79ad698661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046821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190237" name="79065a90-fa72-11ef-a057-fd0766dac1f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063196" name="7ee99df0-fa72-11ef-8f5c-9387b2125a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364141" name="7ee99df0-fa72-11ef-8f5c-9387b2125a1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768311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320190" name="c29e1350-fa72-11ef-a97b-8b7a491564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031813" name="c9347a10-fa72-11ef-bef2-e58d2224b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386469" name="c9347a10-fa72-11ef-bef2-e58d2224be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040570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863517" name="9a252290-fa74-11ef-b4db-d91e732007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453867" name="9df64ed0-fa74-11ef-84fa-d3ed9bcab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132241" name="9df64ed0-fa74-11ef-84fa-d3ed9bcaba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856091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493501" name="c475cea0-fa74-11ef-80cb-1d17431c144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3436587" name="20b47630-fa75-11ef-b4b0-83c9d8ff49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153378" name="20b47630-fa75-11ef-b4b0-83c9d8ff49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Spense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inkl. Kleber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035288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956469" name="a72c06a0-fa76-11ef-80f2-0f512d39d2e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090726" name="aa773a00-fa76-11ef-8ece-4dd3492e3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781578" name="aa773a00-fa76-11ef-8ece-4dd3492e3d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283367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85927" name="82852c80-fa78-11ef-b89b-4b168580021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940399" name="96160620-fa78-11ef-90d0-b5bc5db58e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47130" name="96160620-fa78-11ef-90d0-b5bc5db58e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Gang/ 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0986037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237339" name="b16dd740-fa78-11ef-a3e9-c3ea9e4bddb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53152" name="b79e0220-fa78-11ef-b9df-41ba79d09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947478" name="b79e0220-fa78-11ef-b9df-41ba79d0955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919883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548407" name="ea735060-fa78-11ef-98b4-01ae0f78c6a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503111" name="ee0be070-fa78-11ef-a92f-4367ef7bf4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074488" name="ee0be070-fa78-11ef-a92f-4367ef7bf4e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670157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090845" name="e6dd14d0-fa79-11ef-8709-cb94fa891e9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569854" name="eb5c8270-fa79-11ef-9ce8-cf6b476a1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815582" name="eb5c8270-fa79-11ef-9ce8-cf6b476a16a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291677" name="7a585600-ff54-11ef-866a-97ff9949b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343457" name="7a585600-ff54-11ef-866a-97ff9949ba6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747032" name="7d8c7ef0-ff54-11ef-8e76-1bbad3cb54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601841" name="7d8c7ef0-ff54-11ef-8e76-1bbad3cb545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