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649272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101662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397702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337930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773327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896167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985860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733672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262416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220450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041313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160852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629645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910942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586092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051215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36143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457998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930169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26757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52827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900870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002518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540511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054672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27730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5557397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19076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0210573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752435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8195976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123404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100656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667191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381643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051619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1722456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328563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881595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425431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668940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402272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584325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030622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190036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999504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430553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332998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7172101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70827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7676924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93210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717787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615882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365693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602222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607742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58383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133375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982536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297127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275615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157621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267243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467932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83390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283309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346689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799639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239237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655107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094564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710085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043778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556470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8681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6724394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139756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3365911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978761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302433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557152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087325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168461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509121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927805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485590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529878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488412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784250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546040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268199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180257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709535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410198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556303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031201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638246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537454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069527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590318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880239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211359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234244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577823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415898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063799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457353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343601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455749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190058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75340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202056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929570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847648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321427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245395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307635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7513445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52555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950797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012325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258244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245877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816991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922950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5997677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75245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850146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69157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5985875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628761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374147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10725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198611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756330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029120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039869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955726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92338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898703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812207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993879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820994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308189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81507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7951624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03806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651763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944959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254511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270592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6539061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12133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115430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864038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331973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84041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371392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474425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624004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3117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906527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362299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875128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84891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949923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669324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244937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20575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117053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521688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479014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828735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586209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85504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796229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596279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305754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03268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853127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621749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4567415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71242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887289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244814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529699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032430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081655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336539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327059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61671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851499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452052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9950616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086641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431347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441735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906644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870619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169953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52436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365065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336783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765276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624072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476493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978202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neu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4559203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087732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400922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27800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570354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329962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730882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678589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256509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2836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1812799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800578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444441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256688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246504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343978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450810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39564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729472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446383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038679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91290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102185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984206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002474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46576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366454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348204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274003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64927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745630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53187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518172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92269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7348107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15886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83415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636401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159890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685229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56356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027563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661502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868308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176719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554877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836869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87990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261270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919178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923868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76810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748679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088234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774950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378071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681416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12295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028487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897378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7391473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581335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154392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609904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136211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088694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496755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979738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463004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242335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1540141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687405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754834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844486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406371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875802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207421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263766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109101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85121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619554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456706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141232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886804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038569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218314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427088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677995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687008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45356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6459074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782180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619032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519300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62047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841589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9975917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787682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35476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803280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416228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839431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057238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332721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750701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800091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9700340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74727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384007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934605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3821221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017213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4105026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51400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648128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703907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35392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570255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077802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944702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707733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352341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015529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438312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902382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059963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4062423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050149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198862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916359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38931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76964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841042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225853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3880658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305903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074198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867325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134195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262543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558865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171000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258991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157662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424988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90288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916047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654154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516048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838732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446136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027267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0686412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865460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758721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483682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92310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159695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811941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243509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657625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272503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249876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687339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772748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006102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677028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712665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795700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643391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226468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581542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856063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87211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866897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427801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599889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361294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526114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805949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6572189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80117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295614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769199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667113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809791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963214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851268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1856691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05781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546156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642777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5642354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71975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205498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21432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722869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779941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541712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30563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429992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560054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823885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064705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0664054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687545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3314638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550370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608584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65078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436157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483313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73002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781055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322817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68757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053903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262856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27123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88771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836523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27616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919089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712132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Bodenbelag mit Teppich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alt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925566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718603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84459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7087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111985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300606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377946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27139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717657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69783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908912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78994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743320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35702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413931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12973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464354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616475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090340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490328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607325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463453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978884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261130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3154082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664740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910933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959316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591585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121605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331062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62059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657697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98104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2563625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973396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411300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38454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661575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095979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81960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606164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301523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580879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092682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039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823659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092141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3169222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28307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276698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455912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554457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936900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8096587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22146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4715015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236904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939544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627178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888249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68055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295681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575298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7011838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145407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1609977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088843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94514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79297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35097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39951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4299324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105698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833464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105771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061361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74895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5202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03735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131734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419376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474404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008020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656322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152903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352218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073713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163682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02470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300576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595513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307734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957994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946261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340732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30169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586967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885982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348856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0880191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148305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872855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694372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808823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587509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285923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184154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572527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053010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548004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634079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463030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737544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5399878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133584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430908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422907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885878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065514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807126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582515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389553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359925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116638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364819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332343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7166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84984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221875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9806494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68112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653615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848477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071746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891678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788093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425249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0865114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958928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076265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902613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890726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26360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1252747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56045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75332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16944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7205291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456370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469154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105601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833736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826530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167694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650514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156020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874917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3502826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899755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392348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77959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854395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3317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260902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741014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867808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418865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384627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46106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023007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778497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293892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040875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299931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51543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206840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254068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448994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882248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306291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628035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282147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416300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242715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17001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599293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520581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327356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95828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313778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485257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922123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790342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937082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18861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5433544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560402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492788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334672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8160636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322003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234231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442018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979106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23689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13543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332655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716194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750449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250339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14348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1703416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732543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623419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791837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992628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311931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752639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442048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646106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74325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9924755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350874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63946153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373222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848863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04699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617913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85861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36450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192112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246141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00482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503654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420390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7084969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887458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550766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135350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868909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690808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7266189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681777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Sockelputz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094944030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484605" name="120e8180-025d-11f0-896d-a7e3a7c78205.jpg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704811056" name="13ddc340-025d-11f0-8333-dfacc0cd1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913993" name="13ddc340-025d-11f0-8333-dfacc0cd1370.jpg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851692598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25003" name="191b9ee0-025d-11f0-b7dc-5f85a0f9da0d.jpg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144764187" name="1a9bd640-025d-11f0-b1d7-3fe68b9ff8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345657" name="1a9bd640-025d-11f0-b1d7-3fe68b9ff846.jpg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1444441202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75675" name="1dc7c1d0-025d-11f0-9199-03fdef72a803.jpg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1752634258" name="1f540720-025d-11f0-91fb-131d7ff97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884754" name="1f540720-025d-11f0-91fb-131d7ff97b8b.jpg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27054"/>
                  <wp:effectExtent l="0" t="0" r="0" b="0"/>
                  <wp:docPr id="492099162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777625" name="226342f0-025d-11f0-b4b7-714177ba8bb4.jpg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2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17558"/>
                  <wp:effectExtent l="0" t="0" r="0" b="0"/>
                  <wp:docPr id="148123245" name="23cc96f0-025d-11f0-9fd1-b33d58a8a0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318179" name="23cc96f0-025d-11f0-9fd1-b33d58a8a0db.jpg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1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media/document_image_rId342.jpeg" Type="http://schemas.openxmlformats.org/officeDocument/2006/relationships/image" Id="rId342"/>
    <Relationship Target="media/document_image_rId343.jpeg" Type="http://schemas.openxmlformats.org/officeDocument/2006/relationships/image" Id="rId343"/>
    <Relationship Target="media/document_image_rId344.jpeg" Type="http://schemas.openxmlformats.org/officeDocument/2006/relationships/image" Id="rId344"/>
    <Relationship Target="media/document_image_rId345.jpeg" Type="http://schemas.openxmlformats.org/officeDocument/2006/relationships/image" Id="rId345"/>
    <Relationship Target="media/document_image_rId346.jpeg" Type="http://schemas.openxmlformats.org/officeDocument/2006/relationships/image" Id="rId346"/>
    <Relationship Target="media/document_image_rId347.jpeg" Type="http://schemas.openxmlformats.org/officeDocument/2006/relationships/image" Id="rId347"/>
    <Relationship Target="media/document_image_rId348.jpeg" Type="http://schemas.openxmlformats.org/officeDocument/2006/relationships/image" Id="rId348"/>
    <Relationship Target="media/document_image_rId349.jpeg" Type="http://schemas.openxmlformats.org/officeDocument/2006/relationships/image" Id="rId349"/>
    <Relationship Target="footer.xml" Type="http://schemas.openxmlformats.org/officeDocument/2006/relationships/footer" Id="rId3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