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Künggasse 7, 9425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159519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1167704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Kigips GmbH</w:t>
            </w:r>
          </w:p>
          <w:p>
            <w:pPr>
              <w:spacing w:before="0" w:after="0" w:line="240" w:lineRule="auto"/>
            </w:pPr>
            <w:r>
              <w:rPr/>
              <w:t>Lindenwiesstrasse 10</w:t>
            </w:r>
          </w:p>
          <w:p>
            <w:pPr>
              <w:spacing w:before="0" w:after="0" w:line="240" w:lineRule="auto"/>
            </w:pPr>
            <w:r>
              <w:rPr/>
              <w:t>9200 Gossau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