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128517" name="99f39650-c110-11ef-a61e-6d97ae065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756313" name="99f39650-c110-11ef-a61e-6d97ae065d6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869371" name="9f797770-c110-11ef-bbd5-29f42158b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014695" name="9f797770-c110-11ef-bbd5-29f42158b0c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79422" name="ab60a590-c110-11ef-8df9-352c5f0a1d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683880" name="ab60a590-c110-11ef-8df9-352c5f0a1d4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704005" name="b2738f50-c110-11ef-8672-1d7acbe5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092609" name="b2738f50-c110-11ef-8672-1d7acbe5f8e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108279" name="c4a01e00-c110-11ef-8277-83e8e89b0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13720" name="c4a01e00-c110-11ef-8277-83e8e89b0ec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36146" name="cb92fca0-c110-11ef-9f03-4f30f137ad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280525" name="cb92fca0-c110-11ef-9f03-4f30f137ad3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128682" name="d6282f50-c110-11ef-9bd8-9f424067c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437301" name="d6282f50-c110-11ef-9bd8-9f424067cac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2669614" name="dd675930-c110-11ef-934f-1b7833f865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164565" name="dd675930-c110-11ef-934f-1b7833f8652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535451" name="f5d59ef0-c110-11ef-ab12-b1a9e40e5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36645" name="f5d59ef0-c110-11ef-ab12-b1a9e40e5ed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357427" name="00a76570-c111-11ef-adc2-07835257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90335" name="00a76570-c111-11ef-adc2-078352577e5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449421" name="11467650-c111-11ef-82e8-43e393c5e5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567670" name="11467650-c111-11ef-82e8-43e393c5e5d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803376" name="156610b0-c111-11ef-9d6e-693ccd781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288522" name="156610b0-c111-11ef-9d6e-693ccd781c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805585" name="20ac1cd0-c111-11ef-a361-650d19e237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537223" name="20ac1cd0-c111-11ef-a361-650d19e2370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1622821" name="2e440830-c111-11ef-aad8-793ead3bc1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902695" name="2e440830-c111-11ef-aad8-793ead3bc10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601049" name="91a92180-c111-11ef-bc73-d9c68d5e0a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913360" name="91a92180-c111-11ef-bc73-d9c68d5e0a0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36714" name="96ba47d0-c111-11ef-93ba-cf0dc8842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2241" name="96ba47d0-c111-11ef-93ba-cf0dc8842f5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6503530" name="a8c3e530-c111-11ef-8eb4-db73be36f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389774" name="a8c3e530-c111-11ef-8eb4-db73be36f4c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536366" name="afe91e70-c111-11ef-85b4-f55c692c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804811" name="afe91e70-c111-11ef-85b4-f55c692c66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4605680" name="be02bcf0-c111-11ef-8218-4102a2734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902927" name="be02bcf0-c111-11ef-8218-4102a273447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230557" name="c26d4300-c111-11ef-a21a-c5d25d6f1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005013" name="c26d4300-c111-11ef-a21a-c5d25d6f1aa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940715" name="d5f87750-c111-11ef-9554-8d8ee6766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37366" name="d5f87750-c111-11ef-9554-8d8ee67662d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283227" name="e0782630-c111-11ef-b994-0762b7173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762186" name="e0782630-c111-11ef-b994-0762b71739b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879431" name="0e428fb0-c112-11ef-83e8-d9d6cfbaf8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178028" name="0e428fb0-c112-11ef-83e8-d9d6cfbaf8e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271598" name="13f63790-c112-11ef-82ca-3327c5210d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681465" name="13f63790-c112-11ef-82ca-3327c5210d2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379146" name="294c67e0-c112-11ef-ae94-490576cbd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089187" name="294c67e0-c112-11ef-ae94-490576cbdcd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085432" name="33a13630-c112-11ef-ae08-b5f3fdf33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51230" name="33a13630-c112-11ef-ae08-b5f3fdf33b2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Parkettkleber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8303591" name="44ff9f70-c112-11ef-9f9a-8b90c5af05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314632" name="44ff9f70-c112-11ef-9f9a-8b90c5af05f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22945" name="4bc02370-c112-11ef-8b7a-7f678b9be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914845" name="4bc02370-c112-11ef-8b7a-7f678b9be84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UG/ EG / OG/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383791" name="778b6190-c112-11ef-9a2a-6154fefa12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877701" name="778b6190-c112-11ef-9a2a-6154fefa12a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570259" name="7cd3eb90-c112-11ef-a023-5f5fda19e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933850" name="7cd3eb90-c112-11ef-a023-5f5fda19e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Künggasse 7, 9425 Thal</w:t>
          </w:r>
        </w:p>
        <w:p>
          <w:pPr>
            <w:spacing w:before="0" w:after="0"/>
          </w:pPr>
          <w:r>
            <w:t>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