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Rundiweg 3 8707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240181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86490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