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Fluchtweg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Gipskartonplatte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>weiss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61816753" name="3b700d00-055a-11f0-95f0-cda40aab289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40856349" name="3b700d00-055a-11f0-95f0-cda40aab2896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65961865" name="409b7210-055a-11f0-8d01-f1964d9e6d2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49670873" name="409b7210-055a-11f0-8d01-f1964d9e6d2c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Ladenfläche 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Gipskartonplatte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>weiss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10165198" name="0070f150-055b-11f0-98f1-ef3e52ff42b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92594292" name="0070f150-055b-11f0-98f1-ef3e52ff42b2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84528317" name="055dc6c0-055b-11f0-8a0c-bf22f639963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73808854" name="055dc6c0-055b-11f0-8a0c-bf22f6399637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Ladenfläche 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Gipskartonplatte </w:t>
            </w:r>
          </w:p>
          <w:p>
            <w:pPr>
              <w:spacing w:before="0" w:after="0"/>
            </w:pPr>
            <w:r>
              <w:t>abgehängte Decke</w:t>
            </w:r>
          </w:p>
          <w:p>
            <w:pPr>
              <w:spacing w:before="0" w:after="0"/>
            </w:pPr>
            <w:r>
              <w:t>weiss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03993846" name="1e554440-055c-11f0-a619-3f3945c098f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0031527" name="1e554440-055c-11f0-a619-3f3945c098f6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31113875" name="221a3b80-055c-11f0-bd69-e785be1e43d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4736185" name="221a3b80-055c-11f0-bd69-e785be1e43d2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Ladenfläche 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Gipskartonplatte </w:t>
            </w:r>
          </w:p>
          <w:p>
            <w:pPr>
              <w:spacing w:before="0" w:after="0"/>
            </w:pPr>
            <w:r>
              <w:t>abgehängte Decke</w:t>
            </w:r>
          </w:p>
          <w:p>
            <w:pPr>
              <w:spacing w:before="0" w:after="0"/>
            </w:pPr>
            <w:r>
              <w:t>weiss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86303353" name="631201e0-055c-11f0-852c-4f817418f3f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7034201" name="631201e0-055c-11f0-852c-4f817418f3fb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07210027" name="889917f0-055c-11f0-9df8-496759a0dc3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13255352" name="889917f0-055c-11f0-9df8-496759a0dc3f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Ladenfläche 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Gipskartonplatte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>weiss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22189723" name="509b7c70-055d-11f0-9a2a-5570b21de75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76444755" name="509b7c70-055d-11f0-9a2a-5570b21de75a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7110928" name="57202ff0-055d-11f0-aabe-eb978ba9194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38593770" name="57202ff0-055d-11f0-aabe-eb978ba91948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Umkleide Personal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Gipskartonplatte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>weiss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28433995" name="e4975b20-055c-11f0-8428-372aa49a4de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2771482" name="e4975b20-055c-11f0-8428-372aa49a4de8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12565834" name="eb05a070-055c-11f0-b7f3-ad723ab6fb7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18718314" name="eb05a070-055c-11f0-b7f3-ad723ab6fb7a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Shoppi Tivoli Bershka</w:t>
          </w:r>
        </w:p>
        <w:p>
          <w:pPr>
            <w:spacing w:before="0" w:after="0"/>
          </w:pPr>
          <w:r>
            <w:t>217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