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9229925" name="595cd400-f34a-11ef-b909-5b5367542f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614248" name="595cd400-f34a-11ef-b909-5b5367542f1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2724119" name="5effb300-f34a-11ef-81a3-ff02684d66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563650" name="5effb300-f34a-11ef-81a3-ff02684d66b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1775553" name="eeb1d2b0-f34c-11ef-8400-3f4b94cbad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195354" name="eeb1d2b0-f34c-11ef-8400-3f4b94cbad1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7786618" name="f6043670-f34c-11ef-87c2-3195b31ffa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448571" name="f6043670-f34c-11ef-87c2-3195b31ffa7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834018" name="27a411f0-f34d-11ef-9bdc-5be58a00f9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788288" name="27a411f0-f34d-11ef-9bdc-5be58a00f9b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9796360" name="2d763e50-f34d-11ef-9463-69a31d8bbf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223967" name="2d763e50-f34d-11ef-9463-69a31d8bbf2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740900" name="632efd70-f34d-11ef-8781-e5dc55d80c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002992" name="632efd70-f34d-11ef-8781-e5dc55d80c9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4826805" name="6b4db1e0-f34d-11ef-bbd1-85d65c6493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778036" name="6b4db1e0-f34d-11ef-bbd1-85d65c64932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2530118" name="b2068da0-f34d-11ef-8463-27dbabf063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237243" name="b2068da0-f34d-11ef-8463-27dbabf0630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0339862" name="c2309590-f34d-11ef-9888-c185504997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482740" name="c2309590-f34d-11ef-9888-c185504997d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3982001" name="03ad1c50-f34e-11ef-95ed-8990235f42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07943" name="03ad1c50-f34e-11ef-95ed-8990235f427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5174648" name="11731c90-f34e-11ef-bb65-3987a4cd7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752250" name="11731c90-f34e-11ef-bb65-3987a4cd7df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8632985" name="41503970-f34e-11ef-8656-b7fa9b5883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491531" name="41503970-f34e-11ef-8656-b7fa9b5883d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199884" name="44a90160-f34e-11ef-97e4-0143cc42f8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769286" name="44a90160-f34e-11ef-97e4-0143cc42f88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weiss/grau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9811260" name="65c62da0-f34e-11ef-a94c-b9d4f979e6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628263" name="65c62da0-f34e-11ef-a94c-b9d4f979e63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8614848" name="6a76e470-f34e-11ef-9c55-f792f71bb2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685933" name="6a76e470-f34e-11ef-9c55-f792f71bb23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7537928" name="0eba48b0-f34f-11ef-a2c2-77bc8a7195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476254" name="0eba48b0-f34f-11ef-a2c2-77bc8a71953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4534440" name="161203a0-f34f-11ef-97bb-09c24e9121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020448" name="161203a0-f34f-11ef-97bb-09c24e9121d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Wohnzimmer/ Zimmer /Gang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10842" name="368d71a0-f34f-11ef-97a2-0dac280839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915249" name="368d71a0-f34f-11ef-97a2-0dac280839c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9543579" name="4bda5320-f34f-11ef-bebe-c1ed018b50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283158" name="4bda5320-f34f-11ef-bebe-c1ed018b503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Wohnzimmer/ Zimmer /Gang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4938080" name="a36a66c0-f34f-11ef-9ec2-a35e31ffa2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353817" name="a36a66c0-f34f-11ef-9ec2-a35e31ffa2f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4239963" name="a99a1c70-f34f-11ef-aa5f-ed872da7ea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537049" name="a99a1c70-f34f-11ef-aa5f-ed872da7ea8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2284319" name="d66a9590-f34f-11ef-9e49-0b75ed3b54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973600" name="d66a9590-f34f-11ef-9e49-0b75ed3b547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3751020" name="dfe382d0-f34f-11ef-af70-b5fd2ac98a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753130" name="dfe382d0-f34f-11ef-af70-b5fd2ac98ac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6716560" name="00caaaf0-f350-11ef-b73d-95fdc9fe20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573724" name="00caaaf0-f350-11ef-b73d-95fdc9fe200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2532613" name="1e6bcfd0-f350-11ef-8f4f-cdf5c62181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20786" name="1e6bcfd0-f350-11ef-8f4f-cdf5c621810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Balkon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Balkonnische</w:t>
            </w:r>
          </w:p>
          <w:p>
            <w:pPr>
              <w:spacing w:before="0" w:after="0"/>
            </w:pPr>
            <w:r>
              <w:t>orange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3733990" name="4bedf040-f351-11ef-8366-3f9a90fe34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208521" name="4bedf040-f351-11ef-8366-3f9a90fe349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6865572" name="535f26a0-f351-11ef-a27d-3fe3e79e57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365895" name="535f26a0-f351-11ef-a27d-3fe3e79e577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7419115" name="952eaf60-f351-11ef-81f1-e1a7f8b0e9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695810" name="952eaf60-f351-11ef-81f1-e1a7f8b0e9c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908412" name="9fccbbb0-f351-11ef-bc24-4d063ae2d7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847287" name="9fccbbb0-f351-11ef-bc24-4d063ae2d78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9641864" name="4fe51e40-f355-11ef-9493-3599fdd45d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170012" name="4fe51e40-f355-11ef-9493-3599fdd45d4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0310794" name="5f65ede0-f355-11ef-9b46-ab984be4b5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34835" name="5f65ede0-f355-11ef-9b46-ab984be4b51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Küchenboden </w:t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1555043" name="bc1e0b30-f355-11ef-b259-cde0a342e1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798303" name="bc1e0b30-f355-11ef-b259-cde0a342e1f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7476614" name="c6ca2140-f355-11ef-ab79-635982937f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664571" name="c6ca2140-f355-11ef-ab79-635982937fd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4216099" name="e3802d60-f356-11ef-b1e3-4f330e223f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02850" name="e3802d60-f356-11ef-b1e3-4f330e223f1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786548" name="e8c86940-f356-11ef-902c-2f93fe7833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469922" name="e8c86940-f356-11ef-902c-2f93fe78334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4583631" name="2701d2f0-f357-11ef-b333-bbc115f648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042306" name="2701d2f0-f357-11ef-b333-bbc115f648d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9179545" name="2d115670-f357-11ef-bf17-8f8692bbbc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197406" name="2d115670-f357-11ef-bf17-8f8692bbbc9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1764948" name="7af11920-f357-11ef-91ea-13487f31be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460670" name="7af11920-f357-11ef-91ea-13487f31be34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5515659" name="84a07fb0-f357-11ef-abdf-690b93ff3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766446" name="84a07fb0-f357-11ef-abdf-690b93ff3299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1032485" name="db79a9f0-f358-11ef-81bd-b52075e077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101810" name="db79a9f0-f358-11ef-81bd-b52075e0771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6237602" name="00020a20-f358-11ef-a97c-2791c575c9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394472" name="00020a20-f358-11ef-a97c-2791c575c9d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6056445" name="f707f460-f358-11ef-8bb1-65c5da6713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888942" name="f707f460-f358-11ef-8bb1-65c5da671385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9954827" name="ff35c400-f358-11ef-938e-2b851ab18d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99806" name="ff35c400-f358-11ef-938e-2b851ab18d16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2286400" name="15c90830-f359-11ef-8c06-c5b0c56121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559347" name="15c90830-f359-11ef-8c06-c5b0c56121c5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1410938" name="1bc2b9c0-f359-11ef-89ae-5f0c07f67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781996" name="1bc2b9c0-f359-11ef-89ae-5f0c07f67299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gelb/beige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1759871" name="068217d0-f35a-11ef-a361-17fa864fa2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718921" name="068217d0-f35a-11ef-a361-17fa864fa240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3494655" name="19a6c220-f35a-11ef-be22-b54d96afc3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097185" name="19a6c220-f35a-11ef-be22-b54d96afc36f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2486938" name="54c704f0-f35a-11ef-8b72-1d6052d304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862080" name="54c704f0-f35a-11ef-8b72-1d6052d3042a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9203186" name="5dfb4810-f35a-11ef-a032-43d69e0eb5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313416" name="5dfb4810-f35a-11ef-a032-43d69e0eb551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Wohnzimmer/ 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VM-51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8910080" name="14c89d40-f35b-11ef-90d0-b70e8982c9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78625" name="14c89d40-f35b-11ef-90d0-b70e8982c93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636297" name="2c6d9f90-f35b-11ef-abe4-a58ae1b6e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751122" name="2c6d9f90-f35b-11ef-abe4-a58ae1b6eff0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Wohnzimmer/ 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158611" name="b60af680-f35b-11ef-9d93-6be94bfe78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618447" name="b60af680-f35b-11ef-9d93-6be94bfe7850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0105608" name="bee44860-f35b-11ef-8c59-2f67cf92d8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346721" name="bee44860-f35b-11ef-8c59-2f67cf92d8dd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Wohnzimmer/ 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3040038" name="f9dbf490-f35b-11ef-8d99-51b94e6818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945248" name="f9dbf490-f35b-11ef-8d99-51b94e681856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0444567" name="fe8d2090-f35b-11ef-9e2c-af06c80646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402163" name="fe8d2090-f35b-11ef-9e2c-af06c8064651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Balkon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0594600" name="2dc04c60-f35d-11ef-a270-87ef617364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624594" name="2dc04c60-f35d-11ef-a270-87ef6173643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4712751" name="36643660-f35d-11ef-a864-6f951c939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301033" name="36643660-f35d-11ef-a864-6f951c939d86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9359194" name="3568fb90-f35f-11ef-b8b7-f50e544449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272652" name="3568fb90-f35f-11ef-b8b7-f50e5444493c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0087342" name="457f7b80-f35f-11ef-a0a5-b5ad126b13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583923" name="457f7b80-f35f-11ef-a0a5-b5ad126b1355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Cushion Vinyl mit Karton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braun-rot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6457660" name="a5555390-f35f-11ef-b6f7-d53885445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585010" name="a5555390-f35f-11ef-b6f7-d538854451ef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371723" name="dca22030-f35f-11ef-bf43-91e502f409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578779" name="dca22030-f35f-11ef-bf43-91e502f40994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9346182" name="75c10a10-f360-11ef-be4d-49930df7cf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987396" name="75c10a10-f360-11ef-be4d-49930df7cfbb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382883" name="7a74ce20-f360-11ef-9c92-8d1a226e6d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359914" name="7a74ce20-f360-11ef-9c92-8d1a226e6de3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9683154" name="9ccfaa80-f360-11ef-b1c2-45f555da6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797140" name="9ccfaa80-f360-11ef-b1c2-45f555da6986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5036082" name="b5086150-f360-11ef-a052-07b63c1034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564410" name="b5086150-f360-11ef-a052-07b63c10344e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4463319" name="30f1eb00-f362-11ef-a624-2bcb124d2b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822626" name="30f1eb00-f362-11ef-a624-2bcb124d2bae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6445917" name="3850d1e0-f362-11ef-ac1d-3784baa444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991322" name="3850d1e0-f362-11ef-ac1d-3784baa44411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6545871" name="721b48b0-f362-11ef-9a51-fb89763aac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504597" name="721b48b0-f362-11ef-9a51-fb89763aace4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3476203" name="769d0040-f362-11ef-8f4b-c5ac99d2b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245079" name="769d0040-f362-11ef-8f4b-c5ac99d2b770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4225658" name="94a4d630-f362-11ef-ad44-cf4620a706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769240" name="94a4d630-f362-11ef-ad44-cf4620a7067e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009492" name="9b633750-f362-11ef-805e-81b4287f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517" name="9b633750-f362-11ef-805e-81b4287f56a5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6375868" name="b0df3f20-f362-11ef-8333-e3cae830c4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442767" name="b0df3f20-f362-11ef-8333-e3cae830c431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5341554" name="b9e6ccf0-f362-11ef-bf88-4349c58cbe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249930" name="b9e6ccf0-f362-11ef-bf88-4349c58cbe17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Bodenbeläge inkl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3130082" name="401e0390-f365-11ef-8f91-ef325b8c2e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201461" name="401e0390-f365-11ef-8f91-ef325b8c2e6d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3575828" name="52726590-f365-11ef-9beb-05eb7ccaa3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183931" name="52726590-f365-11ef-9beb-05eb7ccaa310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0103170" name="7a15a4e0-f365-11ef-ae50-ed3ff6b735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0436" name="7a15a4e0-f365-11ef-ae50-ed3ff6b735a2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8694066" name="7e49d8b0-f365-11ef-be48-a1e89b8d26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760822" name="7e49d8b0-f365-11ef-be48-a1e89b8d2697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8591360" name="9e2c6210-f365-11ef-9deb-e907ad8ea5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857823" name="9e2c6210-f365-11ef-9deb-e907ad8ea5a7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6587258" name="a218b770-f365-11ef-8f66-d5bb9f1996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547011" name="a218b770-f365-11ef-8f66-d5bb9f1996da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597485" name="ccc05d20-f365-11ef-9667-591a1956cf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2911" name="ccc05d20-f365-11ef-9667-591a1956cf95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6356617" name="d48e0b60-f365-11ef-9b36-690541f40e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352263" name="d48e0b60-f365-11ef-9b36-690541f40ed7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Gussasphalt</w:t>
            </w:r>
          </w:p>
          <w:p>
            <w:pPr>
              <w:spacing w:before="0" w:after="0"/>
            </w:pPr>
            <w:r>
              <w:t>Zwischenboden</w:t>
            </w:r>
          </w:p>
          <w:p>
            <w:pPr>
              <w:spacing w:before="0" w:after="0"/>
            </w:pPr>
            <w:r>
              <w:t>schwarz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4944265" name="883d3b30-f367-11ef-95f5-1fb6edf82e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106713" name="883d3b30-f367-11ef-95f5-1fb6edf82e13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9915509" name="97be8000-f367-11ef-b133-47ef853dfc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240366" name="97be8000-f367-11ef-b133-47ef853dfc62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4932649" name="cafaf480-f367-11ef-b333-014837602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588328" name="cafaf480-f367-11ef-b333-014837602364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6173447" name="cf74e3e0-f367-11ef-bfe2-bd1d0f035a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494260" name="cf74e3e0-f367-11ef-bfe2-bd1d0f035aed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9139124" name="e770dfd0-f367-11ef-9d9a-ef435e0234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938108" name="e770dfd0-f367-11ef-9d9a-ef435e023433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5804934" name="ec9b8190-f367-11ef-9e23-7988ada6f5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245713" name="ec9b8190-f367-11ef-9e23-7988ada6f57b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5196679" name="92704850-f375-11ef-9594-41ad283aa3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329406" name="92704850-f375-11ef-9594-41ad283aa32e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5843246" name="97e4eb60-f375-11ef-823d-8191fc1ab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789119" name="97e4eb60-f375-11ef-823d-8191fc1ab5db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VM-54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7342457" name="d32f7280-f375-11ef-894a-7736e527ad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69374" name="d32f7280-f375-11ef-894a-7736e527adf2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6671680" name="d96569c0-f375-11ef-80b5-67ea32517e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228521" name="d96569c0-f375-11ef-80b5-67ea32517e5b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Gussasphalt </w:t>
            </w:r>
          </w:p>
          <w:p>
            <w:pPr>
              <w:spacing w:before="0" w:after="0"/>
            </w:pPr>
            <w:r>
              <w:t>Unterlagsboden</w:t>
            </w:r>
          </w:p>
          <w:p>
            <w:pPr>
              <w:spacing w:before="0" w:after="0"/>
            </w:pPr>
            <w:r>
              <w:t>schwarz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4722232" name="206f99d0-f376-11ef-8f63-2544262308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337132" name="206f99d0-f376-11ef-8f63-2544262308d0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89276339" name="4d774f90-f376-11ef-a5ae-1dbf3042f6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657329" name="4d774f90-f376-11ef-a5ae-1dbf3042f6d7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4691666" name="7cc9dfb0-f376-11ef-af67-e5f128cb1b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75504" name="7cc9dfb0-f376-11ef-af67-e5f128cb1bd9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0110856" name="82ee98e0-f376-11ef-a9ec-53dfcb7250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17182" name="82ee98e0-f376-11ef-a9ec-53dfcb7250c2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0925264" name="96f2a6b0-f376-11ef-9847-cd08a51587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929894" name="96f2a6b0-f376-11ef-9847-cd08a51587ff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8300219" name="9b835260-f376-11ef-961a-2738c2dcbe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988833" name="9b835260-f376-11ef-961a-2738c2dcbec9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4839933" name="6bb75710-f377-11ef-a543-7fb9188460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590905" name="6bb75710-f377-11ef-a543-7fb918846017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5438421" name="70edb8a0-f377-11ef-b115-57d4659a5d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047490" name="70edb8a0-f377-11ef-b115-57d4659a5dd5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Verputz mit Sockelleim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2683332" name="9f4e47a0-f377-11ef-b9c2-295fc93a56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259163" name="9f4e47a0-f377-11ef-b9c2-295fc93a565b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5085726" name="a418c800-f377-11ef-a17c-fb155e8ba2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953644" name="a418c800-f377-11ef-a17c-fb155e8ba21d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Cushion Vinyl mit Karton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braun-rot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349495" name="c986fee0-f377-11ef-8233-e91eb90f35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048606" name="c986fee0-f377-11ef-8233-e91eb90f3567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7066096" name="cc868340-f377-11ef-9b5d-9f6147b7c9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10897" name="cc868340-f377-11ef-9b5d-9f6147b7c909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6123564" name="e7378d10-f377-11ef-a2d9-c180122dca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492978" name="e7378d10-f377-11ef-a2d9-c180122dcadb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9305767" name="f6cf1900-f377-11ef-97a7-2b34d41c60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117563" name="f6cf1900-f377-11ef-97a7-2b34d41c6029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7259010" name="9f48d3f0-f378-11ef-91aa-93145fe3bc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593340" name="9f48d3f0-f378-11ef-91aa-93145fe3bc20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1487413" name="a19052f0-f378-11ef-b550-616bebd99a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940465" name="a19052f0-f378-11ef-b550-616bebd99ab4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9720577" name="f7a0f280-f378-11ef-bab8-7113c06cc9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369423" name="f7a0f280-f378-11ef-bab8-7113c06cc93d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1470290" name="fa817d30-f378-11ef-9cb8-0325b0b690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738882" name="fa817d30-f378-11ef-9cb8-0325b0b69083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9160543" name="1382b420-f379-11ef-a073-316def0463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955785" name="1382b420-f379-11ef-a073-316def046316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7881936" name="1e710350-f379-11ef-a9fe-d94041d50c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158961" name="1e710350-f379-11ef-a9fe-d94041d50c54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5470047" name="0b0d5760-f37d-11ef-854f-8fc3b3b162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468108" name="0b0d5760-f37d-11ef-854f-8fc3b3b162af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2817804" name="1151cd90-f37d-11ef-88c4-0fdcc15399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878396" name="1151cd90-f37d-11ef-88c4-0fdcc1539918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VM-55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276500" name="91a313a0-f37d-11ef-be70-ef4c6cf85f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411224" name="91a313a0-f37d-11ef-be70-ef4c6cf85f1d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5002625" name="962e4110-f37d-11ef-a08e-51cd2fa4f1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604875" name="962e4110-f37d-11ef-a08e-51cd2fa4f154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9958852" name="99fd06e0-f37e-11ef-bccf-4f7603cb5a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416322" name="99fd06e0-f37e-11ef-bccf-4f7603cb5a4c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3204598" name="a5f91c90-f37e-11ef-a2ac-09e6ec0b49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221362" name="a5f91c90-f37e-11ef-a2ac-09e6ec0b490e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7316327" name="b78832c0-f37e-11ef-a6a8-690d0bca66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534355" name="b78832c0-f37e-11ef-a6a8-690d0bca665f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9752280" name="c6cd58f0-f37e-11ef-b3ed-3d9d3426bc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851747" name="c6cd58f0-f37e-11ef-b3ed-3d9d3426bcd1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1592143" name="f6e709a0-f37e-11ef-82b6-b1a179a236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204992" name="f6e709a0-f37e-11ef-82b6-b1a179a236fe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8874530" name="febaab50-f37e-11ef-a71d-1fe9117170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227699" name="febaab50-f37e-11ef-a71d-1fe9117170c0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2406497" name="3f1e6f10-f37f-11ef-9c6d-c3b02a2209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726273" name="3f1e6f10-f37f-11ef-9c6d-c3b02a2209a6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7214328" name="45fdecc0-f37f-11ef-8b93-6b6e677bb8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886279" name="45fdecc0-f37f-11ef-8b93-6b6e677bb845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Klinkerplatten und Kleber</w:t>
            </w:r>
          </w:p>
          <w:p>
            <w:pPr>
              <w:spacing w:before="0" w:after="0"/>
            </w:pPr>
            <w:r>
              <w:t>Küchenboden</w:t>
            </w:r>
          </w:p>
          <w:p>
            <w:pPr>
              <w:spacing w:before="0" w:after="0"/>
            </w:pPr>
            <w:r>
              <w:t>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2343681" name="b1f84a10-f37f-11ef-a0da-13dab7a887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950032" name="b1f84a10-f37f-11ef-a0da-13dab7a88777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0572116" name="7e6534a0-f380-11ef-b9d0-cbdff48a1b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872603" name="7e6534a0-f380-11ef-b9d0-cbdff48a1b61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9942668" name="1d2b6a50-f381-11ef-8e14-295d05c30e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10751" name="1d2b6a50-f381-11ef-8e14-295d05c30efe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8600279" name="21d6c9f0-f381-11ef-9c8c-61dedfa48c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581678" name="21d6c9f0-f381-11ef-9c8c-61dedfa48c00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3187199" name="88146230-f382-11ef-97aa-79715f210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72982" name="88146230-f382-11ef-97aa-79715f2106a5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8721729" name="8c6fa600-f382-11ef-b71e-3d7fa23fe8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009870" name="8c6fa600-f382-11ef-b71e-3d7fa23fe8c0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0118197" name="ad7a34a0-f382-11ef-9b09-e521e13782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215304" name="ad7a34a0-f382-11ef-9b09-e521e13782af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7643772" name="b88e8260-f382-11ef-bef2-8b19a3b9c4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946107" name="b88e8260-f382-11ef-bef2-8b19a3b9c4ed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7464781" name="d02c0aa0-f382-11ef-8654-51aed13749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672946" name="d02c0aa0-f382-11ef-8654-51aed13749fe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0814675" name="d4d176d0-f382-11ef-82ac-25d015694d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291707" name="d4d176d0-f382-11ef-82ac-25d015694d1b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Zimmer/ Wohnzimmer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VM-57</w:t>
            </w:r>
          </w:p>
          <w:p>
            <w:pPr>
              <w:spacing w:before="0" w:after="0"/>
            </w:pPr>
            <w:r>
              <w:t>(elastische) Bodenbeläge inkl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201898" name="fcd9e090-f382-11ef-81af-b1155892c8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003759" name="fcd9e090-f382-11ef-81af-b1155892c820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09009856" name="09bb2620-f383-11ef-95de-9d9e141076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771578" name="09bb2620-f383-11ef-95de-9d9e141076c5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Zimmer/ Wohnzimmer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4872211" name="6687b5d0-f383-11ef-9208-0781921adb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17755" name="6687b5d0-f383-11ef-9208-0781921adb4b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1329378" name="6a9ca1d0-f383-11ef-b5ee-f939a4123a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146715" name="6a9ca1d0-f383-11ef-b5ee-f939a4123a0a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Zimmer/ Wohnzimmer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VM-58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1012219" name="96e79740-f383-11ef-aac4-7d29469eca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159842" name="96e79740-f383-11ef-aac4-7d29469eca4e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5409933" name="9c128720-f383-11ef-8a1e-8f595b8872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664287" name="9c128720-f383-11ef-8a1e-8f595b887268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Estrich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Gipsplatte mit Spachtelnasse</w:t>
            </w:r>
          </w:p>
          <w:p>
            <w:pPr>
              <w:spacing w:before="0" w:after="0"/>
            </w:pPr>
            <w:r>
              <w:t>Wandverkleidung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2191452" name="41effa10-f389-11ef-9939-0f88687444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460227" name="41effa10-f389-11ef-9939-0f886874443b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2310140" name="5b7b6fa0-f389-11ef-8891-7175a656ba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075440" name="5b7b6fa0-f389-11ef-8891-7175a656ba4b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Estrich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Fensterleibung Fassade</w:t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2647228" name="4bc65420-f38a-11ef-9122-ef1d7ebac8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193894" name="4bc65420-f38a-11ef-9122-ef1d7ebac822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5637793" name="64a4c0d0-f38a-11ef-8d79-f9a61934cb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024011" name="64a4c0d0-f38a-11ef-8d79-f9a61934cbbf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Estrich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Estrichfenster</w:t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24178" name="af2e0580-f38a-11ef-9648-9b9f22387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236855" name="af2e0580-f38a-11ef-9648-9b9f22387058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4451229" name="ba9c8130-f38a-11ef-8bc6-85a3dad880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477256" name="ba9c8130-f38a-11ef-8bc6-85a3dad88075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UG-1.OG</w:t>
            </w:r>
          </w:p>
          <w:p>
            <w:pPr>
              <w:spacing w:before="0" w:after="0"/>
            </w:pPr>
            <w:r>
              <w:t>Treppenhaus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7144129" name="677dbf80-f38c-11ef-a237-2545af7394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405855" name="677dbf80-f38c-11ef-a237-2545af73944d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4616907" name="6e1a8ee0-f38c-11ef-bac9-f5a2833990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686664" name="6e1a8ee0-f38c-11ef-bac9-f5a283399082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UG-1.OG</w:t>
            </w:r>
          </w:p>
          <w:p>
            <w:pPr>
              <w:spacing w:before="0" w:after="0"/>
            </w:pPr>
            <w:r>
              <w:t>Treppenhaus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Sockelplatten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9717123" name="391de1e0-f38e-11ef-8f27-b1af12af4e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629438" name="391de1e0-f38e-11ef-8f27-b1af12af4e19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8165495" name="4a475870-f38e-11ef-ba1a-8d49142c20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712378" name="4a475870-f38e-11ef-ba1a-8d49142c2056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UG-1.OG</w:t>
            </w:r>
          </w:p>
          <w:p>
            <w:pPr>
              <w:spacing w:before="0" w:after="0"/>
            </w:pPr>
            <w:r>
              <w:t>Treppenhaus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5673569" name="0e815530-f38d-11ef-8068-ad3b7546f0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412102" name="0e815530-f38d-11ef-8068-ad3b7546f011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9396909" name="12957de0-f38d-11ef-bf3f-69b565ee1d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982601" name="12957de0-f38d-11ef-bf3f-69b565ee1d7a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Kellerfenster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0002334" name="8dc79e70-f38e-11ef-853b-8900da06b5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995831" name="8dc79e70-f38e-11ef-853b-8900da06b542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2768299" name="90ec0ff0-f38e-11ef-8324-19d8ebbd34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691430" name="90ec0ff0-f38e-11ef-8324-19d8ebbd34f6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3578676" name="c8aad840-f38e-11ef-ac14-0f4cdf235d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969523" name="c8aad840-f38e-11ef-ac14-0f4cdf235d97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0711416" name="d2e0d3f0-f38e-11ef-bbee-8d5875536c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743981" name="d2e0d3f0-f38e-11ef-bbee-8d5875536cc1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9219638" name="fd524e70-f38e-11ef-a2bb-1b52cb5234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007293" name="fd524e70-f38e-11ef-a2bb-1b52cb5234b2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0136334" name="01b00340-f38f-11ef-a2e4-3978cf3a64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187255" name="01b00340-f38f-11ef-a2e4-3978cf3a6447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Rohrisolation</w:t>
            </w:r>
          </w:p>
          <w:p>
            <w:pPr>
              <w:spacing w:before="0" w:after="0"/>
            </w:pPr>
            <w:r>
              <w:t>Wasserrohre</w:t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616468" name="18b03a10-f38f-11ef-b3e5-43ea2fedad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693266" name="18b03a10-f38f-11ef-b3e5-43ea2fedada6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6120754" name="23d836e0-f38f-11ef-8959-a386e3b4fa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238267" name="23d836e0-f38f-11ef-8959-a386e3b4fae7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370429" name="a366b5d0-f416-11ef-b990-f911acec93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179428" name="a366b5d0-f416-11ef-b990-f911acec93b3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2789733" name="a86fc5d0-f416-11ef-b84c-8f674073df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228001" name="a86fc5d0-f416-11ef-b84c-8f674073df8e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2521631" name="dfb08480-f416-11ef-9aea-1901e15aa7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331887" name="dfb08480-f416-11ef-9aea-1901e15aa728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6472690" name="e6b9f860-f416-11ef-a6a9-6d7332007c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237541" name="e6b9f860-f416-11ef-a6a9-6d7332007cfc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8665738" name="051df810-f417-11ef-8249-15f7e137db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343290" name="051df810-f417-11ef-8249-15f7e137db2d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8399912" name="10a1d080-f417-11ef-8347-eb2ba9286f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950692" name="10a1d080-f417-11ef-8347-eb2ba9286f19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9928690" name="24129f00-f417-11ef-9561-419cce2b1c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776940" name="24129f00-f417-11ef-9561-419cce2b1c90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2422050" name="292bb490-f417-11ef-8d8e-a5d981dfdc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674823" name="292bb490-f417-11ef-8d8e-a5d981dfdca0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Gang/ 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VM-59</w:t>
            </w:r>
          </w:p>
          <w:p>
            <w:pPr>
              <w:spacing w:before="0" w:after="0"/>
            </w:pPr>
            <w:r>
              <w:t>(elastische) Bodenbeläge inkl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2772243" name="9179c400-f41d-11ef-8dea-177b3de531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68425" name="9179c400-f41d-11ef-8dea-177b3de53174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0597570" name="9663da50-f41d-11ef-a55f-41e0d10ad6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256585" name="9663da50-f41d-11ef-a55f-41e0d10ad666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1854575" name="c358a450-f41d-11ef-8724-ef40088800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329287" name="c358a450-f41d-11ef-8724-ef4008880012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5553468" name="c9776a10-f41d-11ef-a273-e3985d8160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812966" name="c9776a10-f41d-11ef-a273-e3985d81602d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VM-60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3871667" name="d95bb670-f41d-11ef-9ae5-818fadbb79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065745" name="d95bb670-f41d-11ef-9ae5-818fadbb7981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7063502" name="dd164d70-f41d-11ef-92d5-01953d2e51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689185" name="dd164d70-f41d-11ef-92d5-01953d2e5185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0113464" name="ea94bd60-f41d-11ef-b1ee-47cab8663a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477207" name="ea94bd60-f41d-11ef-b1ee-47cab8663ad2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0197134" name="f05891e0-f41d-11ef-b41d-f155552b09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610482" name="f05891e0-f41d-11ef-b41d-f155552b09a3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6220325" name="061fd380-f41e-11ef-a57c-5f021c4da8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082192" name="061fd380-f41e-11ef-a57c-5f021c4da87f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5981531" name="0a8f1480-f41e-11ef-b0e2-5dc42df671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003083" name="0a8f1480-f41e-11ef-b0e2-5dc42df671cd.jpg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7710385" name="1b923e60-f41e-11ef-9285-83a1d1efae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555085" name="1b923e60-f41e-11ef-9285-83a1d1efae1e.jpg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8884981" name="1f1ee790-f41e-11ef-b70c-fbfcd7b16e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528198" name="1f1ee790-f41e-11ef-b70c-fbfcd7b16e72.jpg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Zimmer/ 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6188294" name="428ddcf0-f427-11ef-aac1-1d4521871b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835323" name="428ddcf0-f427-11ef-aac1-1d4521871b0a.jpg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1768233" name="4682e4e0-f427-11ef-ba53-af17786f03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677869" name="4682e4e0-f427-11ef-ba53-af17786f03b5.jpg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Balkon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Balkonnische</w:t>
            </w:r>
          </w:p>
          <w:p>
            <w:pPr>
              <w:spacing w:before="0" w:after="0"/>
            </w:pPr>
            <w:r>
              <w:t>orange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4291393" name="aee0e190-f427-11ef-abae-37990feafb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93077" name="aee0e190-f427-11ef-abae-37990feafbe5.jpg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5779493" name="b29adc50-f427-11ef-80b6-b73d1b13d0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28133" name="b29adc50-f427-11ef-80b6-b73d1b13d04a.jpg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1854614" name="b1360d70-f42d-11ef-a034-e9d2a06ff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184772" name="b1360d70-f42d-11ef-a034-e9d2a06ff897.jpg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2792170" name="b53ffcf0-f42d-11ef-83dc-23482d12f3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149431" name="b53ffcf0-f42d-11ef-83dc-23482d12f32c.jpg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2042129" name="ca6a8960-f42d-11ef-a698-27bd6c26eb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855988" name="ca6a8960-f42d-11ef-a698-27bd6c26eb03.jpg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7795806" name="ceef0010-f42d-11ef-b41c-e9d1de4a1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471420" name="ceef0010-f42d-11ef-b41c-e9d1de4a14d8.jpg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2951927" name="de2afe80-f42d-11ef-acfa-c19eddc0e1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378708" name="de2afe80-f42d-11ef-acfa-c19eddc0e198.jpg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5855361" name="018b8b10-f42e-11ef-942d-01a55421c6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729253" name="018b8b10-f42e-11ef-942d-01a55421c6cd.jpg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61515" name="26a60730-f42f-11ef-9d15-7fc6630331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625033" name="26a60730-f42f-11ef-9d15-7fc66303310a.jpg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387448" name="2c07be80-f42f-11ef-857a-4fe9e832a9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738021" name="2c07be80-f42f-11ef-857a-4fe9e832a9c1.jpg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6062060" name="3be972d0-f42f-11ef-b5f6-457d374fb7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103695" name="3be972d0-f42f-11ef-b5f6-457d374fb746.jpg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2669509" name="42dd62e0-f42f-11ef-920e-a9383a051f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41499" name="42dd62e0-f42f-11ef-920e-a9383a051f91.jpg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8826587" name="d96c7a20-f42f-11ef-9c00-f19943a416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063950" name="d96c7a20-f42f-11ef-9c00-f19943a416de.jpg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3030104" name="de2c7330-f42f-11ef-9497-7f15a1008d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1711" name="de2c7330-f42f-11ef-9497-7f15a1008d13.jpg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9458203" name="f1d8c410-f42f-11ef-a70f-d718bd2a7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726996" name="f1d8c410-f42f-11ef-a70f-d718bd2a768f.jpg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5131582" name="f5fa3330-f42f-11ef-8d85-31034a890e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909448" name="f5fa3330-f42f-11ef-8d85-31034a890eab.jpg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0868401" name="1c22b960-f430-11ef-ab9e-a70cd1df27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958133" name="1c22b960-f430-11ef-ab9e-a70cd1df276e.jpg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3447352" name="1f70fa00-f430-11ef-adda-afca27454d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87416" name="1f70fa00-f430-11ef-adda-afca27454d87.jpg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6017355" name="5a2b2800-f430-11ef-8e9c-15eee85bb6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252092" name="5a2b2800-f430-11ef-8e9c-15eee85bb627.jpg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3397223" name="5dc31bd0-f430-11ef-a3e5-7dc6b2e568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892325" name="5dc31bd0-f430-11ef-a3e5-7dc6b2e56893.jpg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3335293" name="1fbefd80-f431-11ef-bd2f-efcb47e20c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870541" name="1fbefd80-f431-11ef-bd2f-efcb47e20cd0.jpg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2355042" name="2582aaf0-f431-11ef-98c8-b78e1b6fc1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03333" name="2582aaf0-f431-11ef-98c8-b78e1b6fc19c.jpg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0342054" name="c701d000-f43a-11ef-94d6-3f89a1714d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155609" name="c701d000-f43a-11ef-94d6-3f89a1714d4a.jpg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3762282" name="cf28c1d0-f43a-11ef-8f88-cb0b30a88d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874997" name="cf28c1d0-f43a-11ef-8f88-cb0b30a88d66.jpg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2735473" name="1279ba70-f43b-11ef-8e3f-8b29e96d6e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955580" name="1279ba70-f43b-11ef-8e3f-8b29e96d6e8f.jpg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7120693" name="19010600-f43b-11ef-abe4-dbc221b191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044870" name="19010600-f43b-11ef-abe4-dbc221b19179.jpg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81495" name="2f830c20-f43b-11ef-832b-25f74389a0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639478" name="2f830c20-f43b-11ef-832b-25f74389a027.jpg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5232230" name="348899b0-f43b-11ef-9481-8bdd340543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358245" name="348899b0-f43b-11ef-9481-8bdd34054358.jpg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37890" name="423dd110-f43b-11ef-94e8-195ff6bf0a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661188" name="423dd110-f43b-11ef-94e8-195ff6bf0aca.jpg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6972190" name="46fa95d0-f43b-11ef-a0e0-a9d9f23c99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004773" name="46fa95d0-f43b-11ef-a0e0-a9d9f23c99f5.jpg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Cushion Vinyl mit Karton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braun-rot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5313901" name="ef100950-f43e-11ef-bea0-c3a892fb31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979546" name="ef100950-f43e-11ef-bea0-c3a892fb317c.jpg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5398188" name="007158c0-f43f-11ef-9789-e1edba49a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031082" name="007158c0-f43f-11ef-9789-e1edba49a40d.jpg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0391207" name="1a0b7450-f43f-11ef-973d-695c058e3e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63104" name="1a0b7450-f43f-11ef-973d-695c058e3e93.jpg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2514912" name="23c27c00-f43f-11ef-8c8d-6d8ceea7a4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407893" name="23c27c00-f43f-11ef-8c8d-6d8ceea7a47e.jpg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256342" name="37a9b300-f43f-11ef-a063-7dff28e5a2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243846" name="37a9b300-f43f-11ef-a063-7dff28e5a2ac.jpg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717949" name="3b00cd40-f43f-11ef-b722-0d72e4ab12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7847" name="3b00cd40-f43f-11ef-b722-0d72e4ab1258.jpg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8243352" name="4c4d3520-f43f-11ef-8932-118d5f3e88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539749" name="4c4d3520-f43f-11ef-8932-118d5f3e88a9.jpg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5811660" name="52994c70-f43f-11ef-8bdd-e1896c5ccb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327956" name="52994c70-f43f-11ef-8bdd-e1896c5ccb41.jpg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8491364" name="e85dfce0-f441-11ef-a2b5-5f9b2404a9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562740" name="e85dfce0-f441-11ef-a2b5-5f9b2404a9b9.jpg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544525" name="aaec1700-f443-11ef-9fa7-0dea11acd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204166" name="aaec1700-f443-11ef-9fa7-0dea11acd9a8.jpg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5222927" name="c4254de0-f443-11ef-99fb-7742e18439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509891" name="c4254de0-f443-11ef-99fb-7742e18439a2.jpg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3066377" name="c97021d0-f443-11ef-826b-23a0132d0a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470795" name="c97021d0-f443-11ef-826b-23a0132d0afb.jpg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808299" name="d74eda30-f443-11ef-b691-c3a6ceed70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133912" name="d74eda30-f443-11ef-b691-c3a6ceed70e4.jpg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1458435" name="daf09200-f443-11ef-9c9c-1548740b8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586684" name="daf09200-f443-11ef-9c9c-1548740b87f1.jpg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Zimmer/Wohnzimmer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1687562" name="eb89fd90-f443-11ef-8cf6-fb4bfc5129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102660" name="eb89fd90-f443-11ef-8cf6-fb4bfc512963.jpg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6763724" name="f105a580-f443-11ef-8ae5-fdb07cad57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727882" name="f105a580-f443-11ef-8ae5-fdb07cad579a.jpg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7371296" name="7bf249b0-f44d-11ef-af79-39fb14f323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345952" name="7bf249b0-f44d-11ef-af79-39fb14f3234c.jpg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5601718" name="b5f85800-f44f-11ef-9c41-29f22f99fb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484231" name="b5f85800-f44f-11ef-9c41-29f22f99fb6a.jpg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5535494" name="f30a58b0-f44f-11ef-a366-c9a4ccd7e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146345" name="f30a58b0-f44f-11ef-a366-c9a4ccd7e770.jpg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8291360" name="fb802dd0-f44f-11ef-9a9f-5b8390846f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949007" name="fb802dd0-f44f-11ef-9a9f-5b8390846f51.jpg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9237595" name="1c63fa90-f450-11ef-94f7-0f0d2f541c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676085" name="1c63fa90-f450-11ef-94f7-0f0d2f541c41.jpg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3816049" name="28fc5040-f450-11ef-b318-f72048f5a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037585" name="28fc5040-f450-11ef-b318-f72048f5a473.jpg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8180037" name="3bb7ff90-f450-11ef-8f7c-b34965df28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353170" name="3bb7ff90-f450-11ef-8f7c-b34965df2878.jpg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7472288" name="415b05a0-f450-11ef-9336-cd5546ed5f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893437" name="415b05a0-f450-11ef-9336-cd5546ed5fb7.jpg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Cushion Vinyl mit Karton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braun-rot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7070421" name="628db5b0-f450-11ef-8319-a5d7fdd13e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215802" name="628db5b0-f450-11ef-8319-a5d7fdd13e89.jpg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1041135" name="6c01e800-f450-11ef-9ed1-f17ad218b2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860812" name="6c01e800-f450-11ef-9ed1-f17ad218b2b5.jpg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4586377" name="879ae0d0-f450-11ef-9647-834df0ae75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382708" name="879ae0d0-f450-11ef-9647-834df0ae75eb.jpg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7259191" name="8d84b3e0-f450-11ef-89c4-1b02d9f287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296295" name="8d84b3e0-f450-11ef-89c4-1b02d9f28764.jpg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7124202" name="9e5e0ea0-f450-11ef-bc59-a39543e884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685769" name="9e5e0ea0-f450-11ef-bc59-a39543e8848c.jpg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4169951" name="a49369a0-f450-11ef-913a-bf32b802ab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594421" name="a49369a0-f450-11ef-913a-bf32b802ab4d.jpg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4947542" name="c9dcda70-f450-11ef-8451-9158d19e48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605793" name="c9dcda70-f450-11ef-8451-9158d19e48d3.jpg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1068518" name="cd8f3410-f450-11ef-895b-e9b6ada962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229700" name="cd8f3410-f450-11ef-895b-e9b6ada96253.jpg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Balkon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>Balkonboden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14588504" name="ef07c6c0-f450-11ef-94a5-13b34f520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277563" name="ef07c6c0-f450-11ef-94a5-13b34f520a80.jpg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977952" name="f992c040-f450-11ef-ac91-53079c7f04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147923" name="f992c040-f450-11ef-ac91-53079c7f048e.jpg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VM-64</w:t>
            </w:r>
          </w:p>
          <w:p>
            <w:pPr>
              <w:spacing w:before="0" w:after="0"/>
            </w:pPr>
            <w:r>
              <w:t>(elastische) Bodenbeläge inkl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7590451" name="31bcf490-f451-11ef-825d-11b24a5b25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543366" name="31bcf490-f451-11ef-825d-11b24a5b2540.jpg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1241598" name="37916ae0-f451-11ef-9045-3d0bb51d1f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942329" name="37916ae0-f451-11ef-9045-3d0bb51d1ff5.jpg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5659902" name="080510a0-f452-11ef-87ca-e15516c9b1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952222" name="080510a0-f452-11ef-87ca-e15516c9b11f.jpg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3825413" name="148f0e70-f452-11ef-8896-a598235390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665078" name="148f0e70-f452-11ef-8896-a59823539032.jpg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0903401" name="7203f270-f45a-11ef-9415-ef47a5fa0a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160486" name="7203f270-f45a-11ef-9415-ef47a5fa0a31.jpg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5858017" name="78f91b00-f45a-11ef-bb2c-4df965c1d7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303509" name="78f91b00-f45a-11ef-bb2c-4df965c1d7d5.jpg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9947805" name="91823bc0-f45a-11ef-bd42-b9bba82d73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226942" name="91823bc0-f45a-11ef-bd42-b9bba82d73de.jpg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3673491" name="9c846110-f45a-11ef-a248-c17d7b9679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694714" name="9c846110-f45a-11ef-a248-c17d7b96793f.jpg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pink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9795266" name="b0339820-f45a-11ef-9b1a-bd22fc9bb4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938913" name="b0339820-f45a-11ef-9b1a-bd22fc9bb4fc.jpg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5830469" name="b7707810-f45a-11ef-aad1-bf3887c0ae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910606" name="b7707810-f45a-11ef-aad1-bf3887c0aee3.jpg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9415450" name="cf041540-f45a-11ef-bd3d-c5f1bbaff7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189342" name="cf041540-f45a-11ef-bd3d-c5f1bbaff76f.jpg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7632958" name="d23dbc70-f45a-11ef-9bed-ef575262f1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114499" name="d23dbc70-f45a-11ef-9bed-ef575262f1e3.jpg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Küchenboden</w:t>
            </w:r>
          </w:p>
          <w:p>
            <w:pPr>
              <w:spacing w:before="0" w:after="0"/>
            </w:pPr>
            <w:r>
              <w:t>schwarz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5382474" name="e92673a0-f45a-11ef-ab00-b1e266afc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076849" name="e92673a0-f45a-11ef-ab00-b1e266afc68f.jpg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5369072" name="f0f3d3c0-f45a-11ef-8038-fb8e9a5893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626054" name="f0f3d3c0-f45a-11ef-8038-fb8e9a589386.jpg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5220921" name="167e1e20-f45b-11ef-a43b-9b6b887128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608958" name="167e1e20-f45b-11ef-a43b-9b6b887128ac.jpg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6585391" name="1b1ea850-f45b-11ef-bc73-b76c71274d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151489" name="1b1ea850-f45b-11ef-bc73-b76c71274d16.jpg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4925457" name="2bbf18c0-f45b-11ef-ac03-eda733e8d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800041" name="2bbf18c0-f45b-11ef-ac03-eda733e8d892.jpg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2138108" name="311a4060-f45b-11ef-958d-ff423cbd8b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785993" name="311a4060-f45b-11ef-958d-ff423cbd8b00.jpg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9730659" name="4b3f5de0-f45b-11ef-93a7-ddaa4fb282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877780" name="4b3f5de0-f45b-11ef-93a7-ddaa4fb282ff.jpg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1247232" name="4e5af5c0-f45b-11ef-a274-bf926439b2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097963" name="4e5af5c0-f45b-11ef-a274-bf926439b29c.jpg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(elastische) Bodenbeläge inkl Kleber</w:t>
            </w:r>
          </w:p>
          <w:p>
            <w:pPr>
              <w:spacing w:before="0" w:after="0"/>
            </w:pPr>
            <w:r>
              <w:t>zweite Lage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3221223" name="65128ad0-f45b-11ef-8c17-33dd3029c0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380406" name="65128ad0-f45b-11ef-8c17-33dd3029c0a3.jpg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4229780" name="95f2e6e0-f45b-11ef-9da0-ed5f5e868c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017166" name="95f2e6e0-f45b-11ef-9da0-ed5f5e868c2e.jpg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Holzfaserplatte inkl. Kleber und Deckenputz</w:t>
            </w:r>
          </w:p>
          <w:p>
            <w:pPr>
              <w:spacing w:before="0" w:after="0"/>
            </w:pPr>
            <w:r>
              <w:t>Wohnzimmerdecke DG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1977185" name="edea95f0-f45b-11ef-bcac-6debc54ef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253781" name="edea95f0-f45b-11ef-bcac-6debc54ef87d.jpg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33298301" name="fd2757b0-f45b-11ef-a40b-19139d2b22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268101" name="fd2757b0-f45b-11ef-a40b-19139d2b2258.jpg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VM-46</w:t>
            </w:r>
          </w:p>
          <w:p>
            <w:pPr>
              <w:spacing w:before="0" w:after="0"/>
            </w:pPr>
            <w:r>
              <w:t>Bodenaufbau ab Parkett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4675358" name="1575a770-f45e-11ef-878c-d57699e390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280672" name="1575a770-f45e-11ef-878c-d57699e39037.jpg"/>
                          <pic:cNvPicPr/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1048629" name="1c030d80-f45e-11ef-9684-6fe0b9a6e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264564" name="1c030d80-f45e-11ef-9684-6fe0b9a6e247.jpg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5921949" name="f9899020-f45e-11ef-905d-cfc7296d41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367403" name="f9899020-f45e-11ef-905d-cfc7296d418e.jpg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1917668" name="fd9f8d90-f45e-11ef-9a97-793949cf54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982811" name="fd9f8d90-f45e-11ef-9a97-793949cf5498.jpg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7748299" name="0ecc8690-f45f-11ef-a3be-41f7ac71f6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027783" name="0ecc8690-f45f-11ef-a3be-41f7ac71f679.jpg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7310830" name="127eb920-f45f-11ef-9287-ed06e468a4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61220" name="127eb920-f45f-11ef-9287-ed06e468a4b2.jpg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2.OG-4.OG</w:t>
            </w:r>
          </w:p>
          <w:p>
            <w:pPr>
              <w:spacing w:before="0" w:after="0"/>
            </w:pPr>
            <w:r>
              <w:t>Treppenuntersicht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4679527" name="f4cc4ed0-f461-11ef-a405-5b4c8ce58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181117" name="f4cc4ed0-f461-11ef-a405-5b4c8ce58094.jpg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4087717" name="fa880d00-f461-11ef-9dd8-337a36873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932421" name="fa880d00-f461-11ef-9dd8-337a36873c4e.jpg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2.OG-4.OG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2355717" name="275af720-f462-11ef-a528-375efac582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034471" name="275af720-f462-11ef-a528-375efac582bc.jpg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9039903" name="2b1eb5e0-f462-11ef-a563-75b1c041d9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382323" name="2b1eb5e0-f462-11ef-a563-75b1c041d9d2.jpg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1176622" name="e03de5e0-f462-11ef-bb22-0d6a383a26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839788" name="e03de5e0-f462-11ef-bb22-0d6a383a260d.jpg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8391459" name="15df7380-f463-11ef-9823-c919dd4885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521571" name="15df7380-f463-11ef-9823-c919dd48851e.jpg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5481764" name="041995e0-f463-11ef-9c46-97cfcc1b11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835478" name="041995e0-f463-11ef-9c46-97cfcc1b1156.jpg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4056125" name="070e6be0-f463-11ef-8900-77e49c90d1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548702" name="070e6be0-f463-11ef-8900-77e49c90d18c.jpg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3976771" name="1c4ddfe0-f463-11ef-b35d-fb15d83861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874002" name="1c4ddfe0-f463-11ef-b35d-fb15d8386131.jpg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5093361" name="1e0b6e60-f463-11ef-8bcc-0b909cb21b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331232" name="1e0b6e60-f463-11ef-8bcc-0b909cb21bcb.jpg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alle Stockwerke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VM-48</w:t>
            </w:r>
          </w:p>
          <w:p>
            <w:pPr>
              <w:spacing w:before="0" w:after="0"/>
            </w:pPr>
            <w:r>
              <w:t>Klinkerplatten </w:t>
            </w:r>
          </w:p>
          <w:p>
            <w:pPr>
              <w:spacing w:before="0" w:after="0"/>
            </w:pPr>
            <w:r>
              <w:t>Zwischenboden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15246210" name="74d652b0-f462-11ef-ad21-a96ea4a6b7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648579" name="74d652b0-f462-11ef-ad21-a96ea4a6b77b.jpg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58188428" name="7f36b9c0-f462-11ef-86c6-5322b083ef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331917" name="7f36b9c0-f462-11ef-86c6-5322b083ef94.jpg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Balkon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3063321" name="e5691900-f353-11ef-9614-eb0e0170db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176194" name="e5691900-f353-11ef-9614-eb0e0170db5f.jpg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9013654" name="ea6c0e80-f353-11ef-a1c1-0f20459c70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39889" name="ea6c0e80-f353-11ef-a1c1-0f20459c7029.jpg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461565" name="10a3f3a0-f378-11ef-b4cf-d9a3104eec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957239" name="10a3f3a0-f378-11ef-b4cf-d9a3104eecfe.jpg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9114467" name="89f0f5f0-f378-11ef-962b-7f8adc94cd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063986" name="89f0f5f0-f378-11ef-962b-7f8adc94cdaf.jpg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alte Herde</w:t>
            </w:r>
          </w:p>
          <w:p>
            <w:pPr>
              <w:spacing w:before="0" w:after="0"/>
            </w:pPr>
            <w:r>
              <w:t>jede 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Brandschutzplatte</w:t>
            </w:r>
          </w:p>
          <w:p>
            <w:pPr>
              <w:spacing w:before="0" w:after="0"/>
            </w:pPr>
            <w:r>
              <w:t>Herd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79527" name="da7e41b0-f352-11ef-8c81-a56f17cb3a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824589" name="da7e41b0-f352-11ef-8c81-a56f17cb3afc.jpg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047496" name="de346be0-f352-11ef-b33f-e3a5fee341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3317" name="de346be0-f352-11ef-b33f-e3a5fee341f0.jpg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Wohnungen</w:t>
            </w:r>
          </w:p>
          <w:p>
            <w:pPr>
              <w:spacing w:before="0" w:after="0"/>
            </w:pPr>
            <w:r>
              <w:t>jede 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FL-Leuchte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7337971" name="31d00940-f352-11ef-80c5-6b4f03171f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474837" name="31d00940-f352-11ef-80c5-6b4f03171f07.jpg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7520235" name="37750b20-f352-11ef-b581-45d7f15f9e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418345" name="37750b20-f352-11ef-b581-45d7f15f9e5b.jpg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  <w:p>
            <w:pPr>
              <w:spacing w:before="0" w:after="0"/>
            </w:pPr>
            <w:r>
              <w:t>Quecksilber: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Spühlbecken</w:t>
            </w:r>
          </w:p>
          <w:p>
            <w:pPr>
              <w:spacing w:before="0" w:after="0"/>
            </w:pPr>
            <w:r>
              <w:t>jede 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Antidröhnbelag</w:t>
            </w:r>
          </w:p>
          <w:p>
            <w:pPr>
              <w:spacing w:before="0" w:after="0"/>
            </w:pPr>
            <w:r>
              <w:t>Spühlbecken</w:t>
            </w:r>
          </w:p>
          <w:p>
            <w:pPr>
              <w:spacing w:before="0" w:after="0"/>
            </w:pPr>
            <w:r>
              <w:t>schwarz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5982339" name="24199c90-f356-11ef-a699-758226887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843577" name="24199c90-f356-11ef-a699-758226887b78.jpg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9666868" name="2fd5ea20-f356-11ef-800f-91e7c7bcc7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269844" name="2fd5ea20-f356-11ef-800f-91e7c7bcc7d4.jpg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</w:tbl>
    <w:sectPr>
      <w:headerReference w:type="default" r:id="rId3"/>
      <w:footerReference w:type="default" r:id="rId30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ABZ Block 1</w:t>
          </w:r>
        </w:p>
        <w:p>
          <w:pPr>
            <w:spacing w:before="0" w:after="0"/>
          </w:pPr>
          <w:r>
            <w:t>87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media/document_image_rId206.jpeg" Type="http://schemas.openxmlformats.org/officeDocument/2006/relationships/image" Id="rId206"/>
    <Relationship Target="media/document_image_rId207.jpeg" Type="http://schemas.openxmlformats.org/officeDocument/2006/relationships/image" Id="rId207"/>
    <Relationship Target="media/document_image_rId208.jpeg" Type="http://schemas.openxmlformats.org/officeDocument/2006/relationships/image" Id="rId208"/>
    <Relationship Target="media/document_image_rId209.jpeg" Type="http://schemas.openxmlformats.org/officeDocument/2006/relationships/image" Id="rId209"/>
    <Relationship Target="media/document_image_rId210.jpeg" Type="http://schemas.openxmlformats.org/officeDocument/2006/relationships/image" Id="rId210"/>
    <Relationship Target="media/document_image_rId211.jpeg" Type="http://schemas.openxmlformats.org/officeDocument/2006/relationships/image" Id="rId211"/>
    <Relationship Target="media/document_image_rId212.jpeg" Type="http://schemas.openxmlformats.org/officeDocument/2006/relationships/image" Id="rId212"/>
    <Relationship Target="media/document_image_rId213.jpeg" Type="http://schemas.openxmlformats.org/officeDocument/2006/relationships/image" Id="rId213"/>
    <Relationship Target="media/document_image_rId214.jpeg" Type="http://schemas.openxmlformats.org/officeDocument/2006/relationships/image" Id="rId214"/>
    <Relationship Target="media/document_image_rId215.jpeg" Type="http://schemas.openxmlformats.org/officeDocument/2006/relationships/image" Id="rId215"/>
    <Relationship Target="media/document_image_rId216.jpeg" Type="http://schemas.openxmlformats.org/officeDocument/2006/relationships/image" Id="rId216"/>
    <Relationship Target="media/document_image_rId217.jpeg" Type="http://schemas.openxmlformats.org/officeDocument/2006/relationships/image" Id="rId217"/>
    <Relationship Target="media/document_image_rId218.jpeg" Type="http://schemas.openxmlformats.org/officeDocument/2006/relationships/image" Id="rId218"/>
    <Relationship Target="media/document_image_rId219.jpeg" Type="http://schemas.openxmlformats.org/officeDocument/2006/relationships/image" Id="rId219"/>
    <Relationship Target="media/document_image_rId220.jpeg" Type="http://schemas.openxmlformats.org/officeDocument/2006/relationships/image" Id="rId220"/>
    <Relationship Target="media/document_image_rId221.jpeg" Type="http://schemas.openxmlformats.org/officeDocument/2006/relationships/image" Id="rId221"/>
    <Relationship Target="media/document_image_rId222.jpeg" Type="http://schemas.openxmlformats.org/officeDocument/2006/relationships/image" Id="rId222"/>
    <Relationship Target="media/document_image_rId223.jpeg" Type="http://schemas.openxmlformats.org/officeDocument/2006/relationships/image" Id="rId223"/>
    <Relationship Target="media/document_image_rId224.jpeg" Type="http://schemas.openxmlformats.org/officeDocument/2006/relationships/image" Id="rId224"/>
    <Relationship Target="media/document_image_rId225.jpeg" Type="http://schemas.openxmlformats.org/officeDocument/2006/relationships/image" Id="rId225"/>
    <Relationship Target="media/document_image_rId226.jpeg" Type="http://schemas.openxmlformats.org/officeDocument/2006/relationships/image" Id="rId226"/>
    <Relationship Target="media/document_image_rId227.jpeg" Type="http://schemas.openxmlformats.org/officeDocument/2006/relationships/image" Id="rId227"/>
    <Relationship Target="media/document_image_rId228.jpeg" Type="http://schemas.openxmlformats.org/officeDocument/2006/relationships/image" Id="rId228"/>
    <Relationship Target="media/document_image_rId229.jpeg" Type="http://schemas.openxmlformats.org/officeDocument/2006/relationships/image" Id="rId229"/>
    <Relationship Target="media/document_image_rId230.jpeg" Type="http://schemas.openxmlformats.org/officeDocument/2006/relationships/image" Id="rId230"/>
    <Relationship Target="media/document_image_rId231.jpeg" Type="http://schemas.openxmlformats.org/officeDocument/2006/relationships/image" Id="rId231"/>
    <Relationship Target="media/document_image_rId232.jpeg" Type="http://schemas.openxmlformats.org/officeDocument/2006/relationships/image" Id="rId232"/>
    <Relationship Target="media/document_image_rId233.jpeg" Type="http://schemas.openxmlformats.org/officeDocument/2006/relationships/image" Id="rId233"/>
    <Relationship Target="media/document_image_rId234.jpeg" Type="http://schemas.openxmlformats.org/officeDocument/2006/relationships/image" Id="rId234"/>
    <Relationship Target="media/document_image_rId235.jpeg" Type="http://schemas.openxmlformats.org/officeDocument/2006/relationships/image" Id="rId235"/>
    <Relationship Target="media/document_image_rId236.jpeg" Type="http://schemas.openxmlformats.org/officeDocument/2006/relationships/image" Id="rId236"/>
    <Relationship Target="media/document_image_rId237.jpeg" Type="http://schemas.openxmlformats.org/officeDocument/2006/relationships/image" Id="rId237"/>
    <Relationship Target="media/document_image_rId238.jpeg" Type="http://schemas.openxmlformats.org/officeDocument/2006/relationships/image" Id="rId238"/>
    <Relationship Target="media/document_image_rId239.jpeg" Type="http://schemas.openxmlformats.org/officeDocument/2006/relationships/image" Id="rId239"/>
    <Relationship Target="media/document_image_rId240.jpeg" Type="http://schemas.openxmlformats.org/officeDocument/2006/relationships/image" Id="rId240"/>
    <Relationship Target="media/document_image_rId241.jpeg" Type="http://schemas.openxmlformats.org/officeDocument/2006/relationships/image" Id="rId241"/>
    <Relationship Target="media/document_image_rId242.jpeg" Type="http://schemas.openxmlformats.org/officeDocument/2006/relationships/image" Id="rId242"/>
    <Relationship Target="media/document_image_rId243.jpeg" Type="http://schemas.openxmlformats.org/officeDocument/2006/relationships/image" Id="rId243"/>
    <Relationship Target="media/document_image_rId244.jpeg" Type="http://schemas.openxmlformats.org/officeDocument/2006/relationships/image" Id="rId244"/>
    <Relationship Target="media/document_image_rId245.jpeg" Type="http://schemas.openxmlformats.org/officeDocument/2006/relationships/image" Id="rId245"/>
    <Relationship Target="media/document_image_rId246.jpeg" Type="http://schemas.openxmlformats.org/officeDocument/2006/relationships/image" Id="rId246"/>
    <Relationship Target="media/document_image_rId247.jpeg" Type="http://schemas.openxmlformats.org/officeDocument/2006/relationships/image" Id="rId247"/>
    <Relationship Target="media/document_image_rId248.jpeg" Type="http://schemas.openxmlformats.org/officeDocument/2006/relationships/image" Id="rId248"/>
    <Relationship Target="media/document_image_rId249.jpeg" Type="http://schemas.openxmlformats.org/officeDocument/2006/relationships/image" Id="rId249"/>
    <Relationship Target="media/document_image_rId250.jpeg" Type="http://schemas.openxmlformats.org/officeDocument/2006/relationships/image" Id="rId250"/>
    <Relationship Target="media/document_image_rId251.jpeg" Type="http://schemas.openxmlformats.org/officeDocument/2006/relationships/image" Id="rId251"/>
    <Relationship Target="media/document_image_rId252.jpeg" Type="http://schemas.openxmlformats.org/officeDocument/2006/relationships/image" Id="rId252"/>
    <Relationship Target="media/document_image_rId253.jpeg" Type="http://schemas.openxmlformats.org/officeDocument/2006/relationships/image" Id="rId253"/>
    <Relationship Target="media/document_image_rId254.jpeg" Type="http://schemas.openxmlformats.org/officeDocument/2006/relationships/image" Id="rId254"/>
    <Relationship Target="media/document_image_rId255.jpeg" Type="http://schemas.openxmlformats.org/officeDocument/2006/relationships/image" Id="rId255"/>
    <Relationship Target="media/document_image_rId256.jpeg" Type="http://schemas.openxmlformats.org/officeDocument/2006/relationships/image" Id="rId256"/>
    <Relationship Target="media/document_image_rId257.jpeg" Type="http://schemas.openxmlformats.org/officeDocument/2006/relationships/image" Id="rId257"/>
    <Relationship Target="media/document_image_rId258.jpeg" Type="http://schemas.openxmlformats.org/officeDocument/2006/relationships/image" Id="rId258"/>
    <Relationship Target="media/document_image_rId259.jpeg" Type="http://schemas.openxmlformats.org/officeDocument/2006/relationships/image" Id="rId259"/>
    <Relationship Target="media/document_image_rId260.jpeg" Type="http://schemas.openxmlformats.org/officeDocument/2006/relationships/image" Id="rId260"/>
    <Relationship Target="media/document_image_rId261.jpeg" Type="http://schemas.openxmlformats.org/officeDocument/2006/relationships/image" Id="rId261"/>
    <Relationship Target="media/document_image_rId262.jpeg" Type="http://schemas.openxmlformats.org/officeDocument/2006/relationships/image" Id="rId262"/>
    <Relationship Target="media/document_image_rId263.jpeg" Type="http://schemas.openxmlformats.org/officeDocument/2006/relationships/image" Id="rId263"/>
    <Relationship Target="media/document_image_rId264.jpeg" Type="http://schemas.openxmlformats.org/officeDocument/2006/relationships/image" Id="rId264"/>
    <Relationship Target="media/document_image_rId265.jpeg" Type="http://schemas.openxmlformats.org/officeDocument/2006/relationships/image" Id="rId265"/>
    <Relationship Target="media/document_image_rId266.jpeg" Type="http://schemas.openxmlformats.org/officeDocument/2006/relationships/image" Id="rId266"/>
    <Relationship Target="media/document_image_rId267.jpeg" Type="http://schemas.openxmlformats.org/officeDocument/2006/relationships/image" Id="rId267"/>
    <Relationship Target="media/document_image_rId268.jpeg" Type="http://schemas.openxmlformats.org/officeDocument/2006/relationships/image" Id="rId268"/>
    <Relationship Target="media/document_image_rId269.jpeg" Type="http://schemas.openxmlformats.org/officeDocument/2006/relationships/image" Id="rId269"/>
    <Relationship Target="media/document_image_rId270.jpeg" Type="http://schemas.openxmlformats.org/officeDocument/2006/relationships/image" Id="rId270"/>
    <Relationship Target="media/document_image_rId271.jpeg" Type="http://schemas.openxmlformats.org/officeDocument/2006/relationships/image" Id="rId271"/>
    <Relationship Target="media/document_image_rId272.jpeg" Type="http://schemas.openxmlformats.org/officeDocument/2006/relationships/image" Id="rId272"/>
    <Relationship Target="media/document_image_rId273.jpeg" Type="http://schemas.openxmlformats.org/officeDocument/2006/relationships/image" Id="rId273"/>
    <Relationship Target="media/document_image_rId274.jpeg" Type="http://schemas.openxmlformats.org/officeDocument/2006/relationships/image" Id="rId274"/>
    <Relationship Target="media/document_image_rId275.jpeg" Type="http://schemas.openxmlformats.org/officeDocument/2006/relationships/image" Id="rId275"/>
    <Relationship Target="media/document_image_rId276.jpeg" Type="http://schemas.openxmlformats.org/officeDocument/2006/relationships/image" Id="rId276"/>
    <Relationship Target="media/document_image_rId277.jpeg" Type="http://schemas.openxmlformats.org/officeDocument/2006/relationships/image" Id="rId277"/>
    <Relationship Target="media/document_image_rId278.jpeg" Type="http://schemas.openxmlformats.org/officeDocument/2006/relationships/image" Id="rId278"/>
    <Relationship Target="media/document_image_rId279.jpeg" Type="http://schemas.openxmlformats.org/officeDocument/2006/relationships/image" Id="rId279"/>
    <Relationship Target="media/document_image_rId280.jpeg" Type="http://schemas.openxmlformats.org/officeDocument/2006/relationships/image" Id="rId280"/>
    <Relationship Target="media/document_image_rId281.jpeg" Type="http://schemas.openxmlformats.org/officeDocument/2006/relationships/image" Id="rId281"/>
    <Relationship Target="media/document_image_rId282.jpeg" Type="http://schemas.openxmlformats.org/officeDocument/2006/relationships/image" Id="rId282"/>
    <Relationship Target="media/document_image_rId283.jpeg" Type="http://schemas.openxmlformats.org/officeDocument/2006/relationships/image" Id="rId283"/>
    <Relationship Target="media/document_image_rId284.jpeg" Type="http://schemas.openxmlformats.org/officeDocument/2006/relationships/image" Id="rId284"/>
    <Relationship Target="media/document_image_rId285.jpeg" Type="http://schemas.openxmlformats.org/officeDocument/2006/relationships/image" Id="rId285"/>
    <Relationship Target="media/document_image_rId286.jpeg" Type="http://schemas.openxmlformats.org/officeDocument/2006/relationships/image" Id="rId286"/>
    <Relationship Target="media/document_image_rId287.jpeg" Type="http://schemas.openxmlformats.org/officeDocument/2006/relationships/image" Id="rId287"/>
    <Relationship Target="media/document_image_rId288.jpeg" Type="http://schemas.openxmlformats.org/officeDocument/2006/relationships/image" Id="rId288"/>
    <Relationship Target="media/document_image_rId289.jpeg" Type="http://schemas.openxmlformats.org/officeDocument/2006/relationships/image" Id="rId289"/>
    <Relationship Target="media/document_image_rId290.jpeg" Type="http://schemas.openxmlformats.org/officeDocument/2006/relationships/image" Id="rId290"/>
    <Relationship Target="media/document_image_rId291.jpeg" Type="http://schemas.openxmlformats.org/officeDocument/2006/relationships/image" Id="rId291"/>
    <Relationship Target="media/document_image_rId292.jpeg" Type="http://schemas.openxmlformats.org/officeDocument/2006/relationships/image" Id="rId292"/>
    <Relationship Target="media/document_image_rId293.jpeg" Type="http://schemas.openxmlformats.org/officeDocument/2006/relationships/image" Id="rId293"/>
    <Relationship Target="media/document_image_rId294.jpeg" Type="http://schemas.openxmlformats.org/officeDocument/2006/relationships/image" Id="rId294"/>
    <Relationship Target="media/document_image_rId295.jpeg" Type="http://schemas.openxmlformats.org/officeDocument/2006/relationships/image" Id="rId295"/>
    <Relationship Target="media/document_image_rId296.jpeg" Type="http://schemas.openxmlformats.org/officeDocument/2006/relationships/image" Id="rId296"/>
    <Relationship Target="media/document_image_rId297.jpeg" Type="http://schemas.openxmlformats.org/officeDocument/2006/relationships/image" Id="rId297"/>
    <Relationship Target="media/document_image_rId298.jpeg" Type="http://schemas.openxmlformats.org/officeDocument/2006/relationships/image" Id="rId298"/>
    <Relationship Target="media/document_image_rId299.jpeg" Type="http://schemas.openxmlformats.org/officeDocument/2006/relationships/image" Id="rId299"/>
    <Relationship Target="media/document_image_rId300.jpeg" Type="http://schemas.openxmlformats.org/officeDocument/2006/relationships/image" Id="rId300"/>
    <Relationship Target="media/document_image_rId301.jpeg" Type="http://schemas.openxmlformats.org/officeDocument/2006/relationships/image" Id="rId301"/>
    <Relationship Target="footer.xml" Type="http://schemas.openxmlformats.org/officeDocument/2006/relationships/footer" Id="rId30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