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Hembergstrasse 58, 9630 Wattwil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3307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4812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