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 / Bad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(elastische) Bodenbeläge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35060223" name="098af2e0-05a1-11f0-b396-f369ce5eb7d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71091280" name="098af2e0-05a1-11f0-b396-f369ce5eb7dd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35871469" name="12406910-05a1-11f0-8a47-a1e321e9429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9601718" name="12406910-05a1-11f0-8a47-a1e321e9429c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 / Bad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(elastische) Bodenbeläge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08877749" name="2591efc0-05a1-11f0-8e30-75cef779688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1417751" name="2591efc0-05a1-11f0-8e30-75cef779688f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8202123" name="2b78dca0-05a1-11f0-9655-1f61f9de94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3767751" name="2b78dca0-05a1-11f0-9655-1f61f9de9449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Alle Zimmer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(elastische) Bodenbeläge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81430460" name="370d56e0-05a1-11f0-9732-fd4afc214bf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176100" name="370d56e0-05a1-11f0-9732-fd4afc214bfb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31141559" name="3cc7b580-05a1-11f0-8156-6bca5f37f72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8589679" name="3cc7b580-05a1-11f0-8156-6bca5f37f72e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(elastische) Bodenbeläge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59752475" name="fcecf080-05a3-11f0-b508-41f1cf02d60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0457521" name="fcecf080-05a3-11f0-b508-41f1cf02d606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29052689" name="04ba77b0-05a4-11f0-a301-83d0f7b733c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9534536" name="04ba77b0-05a4-11f0-a301-83d0f7b733cc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Waschecke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39649081" name="3b8a8850-05a6-11f0-bd48-a11abb60c3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61320033" name="3b8a8850-05a6-11f0-bd48-a11abb60c3aa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05537194" name="421667c0-05a6-11f0-ab0c-e9ae6e51faf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9152070" name="421667c0-05a6-11f0-ab0c-e9ae6e51faf5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Alle Zimmer </w:t>
            </w:r>
          </w:p>
          <w:p>
            <w:pPr>
              <w:spacing w:before="0" w:after="0"/>
            </w:pPr>
            <w:r>
              <w:t>OG / EG / UG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Kork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88094092" name="9d613970-05a6-11f0-b866-09800a250c3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2456837" name="9d613970-05a6-11f0-b866-09800a250c3a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52069768" name="a3eb9240-05a6-11f0-bd53-115774262bb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7358477" name="a3eb9240-05a6-11f0-bd53-115774262bbc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00013416" name="b9fe5bd0-05a6-11f0-8bac-3b02cdb120d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86853259" name="b9fe5bd0-05a6-11f0-8bac-3b02cdb120d7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2609351" name="c36f59d0-05a6-11f0-9ab9-b3fa29810ea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5725805" name="c36f59d0-05a6-11f0-9ab9-b3fa29810ea6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Hembergstrasse 58, 9630 Wattwil 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