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Gipsplatte</w:t>
            </w:r>
          </w:p>
          <w:p>
            <w:pPr>
              <w:spacing w:before="0" w:after="0"/>
            </w:pPr>
            <w:r>
              <w:t>Reviklappe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3685771" name="36f5ed00-054e-11f0-9c46-19185e0b5f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599647" name="36f5ed00-054e-11f0-9c46-19185e0b5fc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9742893" name="3a918a50-054e-11f0-bce0-bb910ef455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57313" name="3a918a50-054e-11f0-bce0-bb910ef455e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4907723" name="359e56d0-054f-11f0-8436-13c25db5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728797" name="359e56d0-054f-11f0-8436-13c25db52ab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9546363" name="3fd5b210-054f-11f0-bfbf-552638ffa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06584" name="3fd5b210-054f-11f0-bfbf-552638ffaa8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5596374" name="798c79d0-054f-11f0-8b7b-3fd731b8ba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207876" name="798c79d0-054f-11f0-8b7b-3fd731b8baa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6778080" name="21e39190-0550-11f0-a2a6-8f0c0372d7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696362" name="21e39190-0550-11f0-a2a6-8f0c0372d7c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6909264" name="0bab7040-0551-11f0-8f38-499a0531f9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47384" name="0bab7040-0551-11f0-8f38-499a0531f90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116698" name="0f774550-0551-11f0-aef6-cd508bdffb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714245" name="0f774550-0551-11f0-aef6-cd508bdffb5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Lager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1026200" name="8cc90700-0551-11f0-bd09-05966daab5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375455" name="8cc90700-0551-11f0-bd09-05966daab52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0254847" name="93c163e0-0551-11f0-b130-9d829133d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455092" name="93c163e0-0551-11f0-b130-9d829133de3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3635270" name="aad57e90-0556-11f0-95cd-4764968de9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978295" name="aad57e90-0556-11f0-95cd-4764968de92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411727" name="b250c710-0556-11f0-8836-29fd08608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237025" name="b250c710-0556-11f0-8836-29fd086082b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Lichtkanal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901523" name="c8d02760-0551-11f0-8c59-3d4e062cf3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505235" name="c8d02760-0551-11f0-8c59-3d4e062cf3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7075490" name="cf0a1640-0551-11f0-8ee4-03a3372dc2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518404" name="cf0a1640-0551-11f0-8ee4-03a3372dc27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454104" name="fb4314e0-0552-11f0-a6ee-2b294acc74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912724" name="fb4314e0-0552-11f0-a6ee-2b294acc74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9233920" name="fdcccd00-0552-11f0-b10c-1df6dbc908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505933" name="fdcccd00-0552-11f0-b10c-1df6dbc908a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8619503" name="1061e180-0553-11f0-8451-c7056bd18b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154304" name="1061e180-0553-11f0-8451-c7056bd18bb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924431" name="150a5af0-0553-11f0-89dc-131cdcf67c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215722" name="150a5af0-0553-11f0-89dc-131cdcf67c5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126326" name="5f076530-0553-11f0-b8ad-abf9ab8f38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484257" name="5f076530-0553-11f0-b8ad-abf9ab8f389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4034279" name="64c28720-0553-11f0-9f10-193c4f0ca0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713013" name="64c28720-0553-11f0-9f10-193c4f0ca0d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8379122" name="7cc2efe0-0553-11f0-be25-4139274b9a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939772" name="7cc2efe0-0553-11f0-be25-4139274b9ab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5474690" name="82d95130-0553-11f0-b46d-e5c7dc484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833598" name="82d95130-0553-11f0-b46d-e5c7dc48432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385423" name="910713f0-0553-11f0-a7d1-317179a066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501357" name="910713f0-0553-11f0-a7d1-317179a0661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213583" name="a26b97b0-0553-11f0-914a-e5e59630a8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366448" name="a26b97b0-0553-11f0-914a-e5e59630a8c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Herreb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4016069" name="b9780380-0553-11f0-9f00-3158914e0c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709788" name="b9780380-0553-11f0-9f00-3158914e0c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5259877" name="c64f8510-0553-11f0-a2d4-b9ced9c979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687010" name="c64f8510-0553-11f0-a2d4-b9ced9c979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1146391" name="355c7990-0554-11f0-b1f4-855b38d739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624670" name="355c7990-0554-11f0-b1f4-855b38d739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194964" name="ac4a7d40-0554-11f0-a09d-0510b6f43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712572" name="ac4a7d40-0554-11f0-a09d-0510b6f4372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1872246" name="b4b99ba0-0554-11f0-b333-293dcb50e5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273898" name="b4b99ba0-0554-11f0-b333-293dcb50e5a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5185688" name="54088950-0555-11f0-b843-1543ec29a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086468" name="54088950-0555-11f0-b843-1543ec29ab8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155074" name="60167950-0555-11f0-8cb1-6fa143fa78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012085" name="60167950-0555-11f0-8cb1-6fa143fa788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8908583" name="9aaf8ac0-0555-11f0-bd94-3540d0fbf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671236" name="9aaf8ac0-0555-11f0-bd94-3540d0fbf07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7204848" name="a56760a0-0555-11f0-a1d9-7b576a89d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92173" name="a56760a0-0555-11f0-a1d9-7b576a89df9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0054825" name="fe871f80-0556-11f0-82aa-b35630b3fc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404506" name="fe871f80-0556-11f0-82aa-b35630b3fcd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7309830" name="09135180-0557-11f0-832a-2b728661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275791" name="09135180-0557-11f0-832a-2b728661353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028808" name="2a4b31b0-0557-11f0-9c06-356b275eb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116892" name="2a4b31b0-0557-11f0-9c06-356b275eb46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3731779" name="4321d630-0557-11f0-9e46-2d56f5a9d1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129574" name="4321d630-0557-11f0-9e46-2d56f5a9d17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2069021" name="5d829d20-0557-11f0-a069-31c8406142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135333" name="5d829d20-0557-11f0-a069-31c8406142d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7646813" name="65dd9740-0557-11f0-9893-7f7d08d82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9185" name="65dd9740-0557-11f0-9893-7f7d08d827e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Shoppi Tivoli ZARA</w:t>
          </w:r>
        </w:p>
        <w:p>
          <w:pPr>
            <w:spacing w:before="0" w:after="0"/>
          </w:pPr>
          <w:r>
            <w:t>217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footer.xml" Type="http://schemas.openxmlformats.org/officeDocument/2006/relationships/footer" Id="rId4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