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938505" name="99f39650-c110-11ef-a61e-6d97ae065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729398" name="99f39650-c110-11ef-a61e-6d97ae065d6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219399" name="9f797770-c110-11ef-bbd5-29f42158b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445065" name="9f797770-c110-11ef-bbd5-29f42158b0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577794" name="ab60a590-c110-11ef-8df9-352c5f0a1d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03057" name="ab60a590-c110-11ef-8df9-352c5f0a1d4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389565" name="b2738f50-c110-11ef-8672-1d7acbe5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774146" name="b2738f50-c110-11ef-8672-1d7acbe5f8e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93352" name="c4a01e00-c110-11ef-8277-83e8e89b0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141855" name="c4a01e00-c110-11ef-8277-83e8e89b0ec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362127" name="cb92fca0-c110-11ef-9f03-4f30f137a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455093" name="cb92fca0-c110-11ef-9f03-4f30f137ad3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780773" name="d6282f50-c110-11ef-9bd8-9f424067c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810706" name="d6282f50-c110-11ef-9bd8-9f424067cac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074088" name="dd675930-c110-11ef-934f-1b7833f865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169524" name="dd675930-c110-11ef-934f-1b7833f8652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343527" name="f5d59ef0-c110-11ef-ab12-b1a9e40e5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157" name="f5d59ef0-c110-11ef-ab12-b1a9e40e5e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256170" name="00a76570-c111-11ef-adc2-07835257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163485" name="00a76570-c111-11ef-adc2-078352577e5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909643" name="11467650-c111-11ef-82e8-43e393c5e5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133558" name="11467650-c111-11ef-82e8-43e393c5e5d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452014" name="156610b0-c111-11ef-9d6e-693ccd781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943602" name="156610b0-c111-11ef-9d6e-693ccd781c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769783" name="20ac1cd0-c111-11ef-a361-650d19e237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281973" name="20ac1cd0-c111-11ef-a361-650d19e2370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27145" name="2e440830-c111-11ef-aad8-793ead3bc1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776473" name="2e440830-c111-11ef-aad8-793ead3bc10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274887" name="91a92180-c111-11ef-bc73-d9c68d5e0a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918471" name="91a92180-c111-11ef-bc73-d9c68d5e0a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095466" name="96ba47d0-c111-11ef-93ba-cf0dc8842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096620" name="96ba47d0-c111-11ef-93ba-cf0dc8842f5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639454" name="a8c3e530-c111-11ef-8eb4-db73be36f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161543" name="a8c3e530-c111-11ef-8eb4-db73be36f4c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655743" name="afe91e70-c111-11ef-85b4-f55c692c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660734" name="afe91e70-c111-11ef-85b4-f55c692c66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3619231" name="be02bcf0-c111-11ef-8218-4102a2734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565754" name="be02bcf0-c111-11ef-8218-4102a273447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910456" name="c26d4300-c111-11ef-a21a-c5d25d6f1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838572" name="c26d4300-c111-11ef-a21a-c5d25d6f1aa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173684" name="d5f87750-c111-11ef-9554-8d8ee6766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227837" name="d5f87750-c111-11ef-9554-8d8ee67662d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946627" name="e0782630-c111-11ef-b994-0762b7173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321563" name="e0782630-c111-11ef-b994-0762b71739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91275" name="0e428fb0-c112-11ef-83e8-d9d6cfbaf8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073934" name="0e428fb0-c112-11ef-83e8-d9d6cfbaf8e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392054" name="13f63790-c112-11ef-82ca-3327c5210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635155" name="13f63790-c112-11ef-82ca-3327c5210d2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039905" name="294c67e0-c112-11ef-ae94-490576cbd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905651" name="294c67e0-c112-11ef-ae94-490576cbdcd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054636" name="33a13630-c112-11ef-ae08-b5f3fdf33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291127" name="33a13630-c112-11ef-ae08-b5f3fdf33b2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932470" name="44ff9f70-c112-11ef-9f9a-8b90c5af05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068810" name="44ff9f70-c112-11ef-9f9a-8b90c5af05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338246" name="4bc02370-c112-11ef-8b7a-7f678b9be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547936" name="4bc02370-c112-11ef-8b7a-7f678b9be84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UG/ EG / OG/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029472" name="778b6190-c112-11ef-9a2a-6154fefa12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468974" name="778b6190-c112-11ef-9a2a-6154fefa12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154707" name="7cd3eb90-c112-11ef-a023-5f5fda19e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204630" name="7cd3eb90-c112-11ef-a023-5f5fda19e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Künggasse 7, 9425 Thal</w:t>
          </w:r>
        </w:p>
        <w:p>
          <w:pPr>
            <w:spacing w:before="0" w:after="0"/>
          </w:pPr>
          <w:r>
            <w:t>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